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6ECC6" w14:textId="3FC28681" w:rsidR="005D52EE" w:rsidRPr="001B08ED" w:rsidRDefault="001B08ED" w:rsidP="00854FC2">
      <w:pPr>
        <w:tabs>
          <w:tab w:val="center" w:pos="4802"/>
          <w:tab w:val="left" w:pos="8205"/>
        </w:tabs>
        <w:overflowPunct w:val="0"/>
        <w:autoSpaceDE w:val="0"/>
        <w:autoSpaceDN w:val="0"/>
        <w:adjustRightInd w:val="0"/>
        <w:spacing w:line="276" w:lineRule="auto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="005D52EE" w:rsidRPr="001B08ED">
        <w:rPr>
          <w:rFonts w:ascii="Arial Narrow" w:hAnsi="Arial Narrow"/>
          <w:bCs/>
          <w:sz w:val="22"/>
          <w:szCs w:val="22"/>
        </w:rPr>
        <w:t>Załącznik nr 8 do SWZ</w:t>
      </w:r>
      <w:r w:rsidR="00854FC2" w:rsidRPr="001B08ED">
        <w:rPr>
          <w:rFonts w:ascii="Arial Narrow" w:hAnsi="Arial Narrow"/>
          <w:bCs/>
          <w:sz w:val="22"/>
          <w:szCs w:val="22"/>
        </w:rPr>
        <w:tab/>
      </w:r>
    </w:p>
    <w:p w14:paraId="5E06625C" w14:textId="2BB280DA" w:rsidR="005D52EE" w:rsidRDefault="001E690C" w:rsidP="005D52EE">
      <w:pPr>
        <w:tabs>
          <w:tab w:val="center" w:pos="4802"/>
          <w:tab w:val="left" w:pos="8205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C172D3">
        <w:rPr>
          <w:rFonts w:ascii="Arial Narrow" w:hAnsi="Arial Narrow"/>
          <w:b/>
          <w:sz w:val="22"/>
          <w:szCs w:val="22"/>
        </w:rPr>
        <w:t xml:space="preserve">UMOWA nr </w:t>
      </w:r>
      <w:r w:rsidR="001B08ED">
        <w:rPr>
          <w:rFonts w:ascii="Arial Narrow" w:hAnsi="Arial Narrow"/>
          <w:b/>
          <w:sz w:val="22"/>
          <w:szCs w:val="22"/>
        </w:rPr>
        <w:t>134</w:t>
      </w:r>
      <w:r w:rsidR="005D134D">
        <w:rPr>
          <w:rFonts w:ascii="Arial Narrow" w:hAnsi="Arial Narrow"/>
          <w:b/>
          <w:sz w:val="22"/>
          <w:szCs w:val="22"/>
        </w:rPr>
        <w:t>-</w:t>
      </w:r>
      <w:r w:rsidR="009C6AAB">
        <w:rPr>
          <w:rFonts w:ascii="Arial Narrow" w:hAnsi="Arial Narrow"/>
          <w:b/>
          <w:sz w:val="22"/>
          <w:szCs w:val="22"/>
        </w:rPr>
        <w:t>…</w:t>
      </w:r>
      <w:r w:rsidR="00515CA8" w:rsidRPr="00C172D3">
        <w:rPr>
          <w:rFonts w:ascii="Arial Narrow" w:hAnsi="Arial Narrow"/>
          <w:b/>
          <w:sz w:val="22"/>
          <w:szCs w:val="22"/>
        </w:rPr>
        <w:t>/P</w:t>
      </w:r>
      <w:r w:rsidR="00EA11B9" w:rsidRPr="00C172D3">
        <w:rPr>
          <w:rFonts w:ascii="Arial Narrow" w:hAnsi="Arial Narrow"/>
          <w:b/>
          <w:sz w:val="22"/>
          <w:szCs w:val="22"/>
        </w:rPr>
        <w:t>/20</w:t>
      </w:r>
      <w:r w:rsidRPr="00C172D3">
        <w:rPr>
          <w:rFonts w:ascii="Arial Narrow" w:hAnsi="Arial Narrow"/>
          <w:b/>
          <w:sz w:val="22"/>
          <w:szCs w:val="22"/>
        </w:rPr>
        <w:t>2</w:t>
      </w:r>
      <w:r w:rsidR="00882ED4">
        <w:rPr>
          <w:rFonts w:ascii="Arial Narrow" w:hAnsi="Arial Narrow"/>
          <w:b/>
          <w:sz w:val="22"/>
          <w:szCs w:val="22"/>
        </w:rPr>
        <w:t>3</w:t>
      </w:r>
      <w:r w:rsidR="00C44506" w:rsidRPr="00C172D3">
        <w:rPr>
          <w:rFonts w:ascii="Arial Narrow" w:hAnsi="Arial Narrow"/>
          <w:b/>
          <w:sz w:val="22"/>
          <w:szCs w:val="22"/>
        </w:rPr>
        <w:t>/TU</w:t>
      </w:r>
    </w:p>
    <w:p w14:paraId="35F85BFC" w14:textId="77777777" w:rsidR="00C44506" w:rsidRPr="00882ED4" w:rsidRDefault="00C44506" w:rsidP="00854FC2">
      <w:pPr>
        <w:tabs>
          <w:tab w:val="center" w:pos="4802"/>
          <w:tab w:val="left" w:pos="8205"/>
        </w:tabs>
        <w:overflowPunct w:val="0"/>
        <w:autoSpaceDE w:val="0"/>
        <w:autoSpaceDN w:val="0"/>
        <w:adjustRightInd w:val="0"/>
        <w:spacing w:line="276" w:lineRule="auto"/>
        <w:rPr>
          <w:rFonts w:ascii="Arial Narrow" w:hAnsi="Arial Narrow"/>
          <w:bCs/>
          <w:i/>
          <w:iCs/>
          <w:color w:val="BFBFBF" w:themeColor="background1" w:themeShade="BF"/>
          <w:sz w:val="22"/>
          <w:szCs w:val="22"/>
        </w:rPr>
      </w:pPr>
      <w:r w:rsidRPr="00C172D3">
        <w:rPr>
          <w:rFonts w:ascii="Arial Narrow" w:hAnsi="Arial Narrow"/>
          <w:b/>
          <w:sz w:val="22"/>
          <w:szCs w:val="22"/>
        </w:rPr>
        <w:t xml:space="preserve">   </w:t>
      </w:r>
    </w:p>
    <w:p w14:paraId="13ED8FFE" w14:textId="77777777" w:rsidR="00C44506" w:rsidRPr="00C172D3" w:rsidRDefault="00C44506" w:rsidP="00555EEB">
      <w:pPr>
        <w:overflowPunct w:val="0"/>
        <w:autoSpaceDE w:val="0"/>
        <w:autoSpaceDN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</w:p>
    <w:p w14:paraId="1BB9B4A7" w14:textId="77777777" w:rsidR="00C44506" w:rsidRPr="00C172D3" w:rsidRDefault="00863720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W dniu </w:t>
      </w:r>
      <w:r w:rsidR="001E690C" w:rsidRPr="00C172D3">
        <w:rPr>
          <w:rFonts w:ascii="Arial Narrow" w:hAnsi="Arial Narrow"/>
          <w:sz w:val="22"/>
          <w:szCs w:val="22"/>
        </w:rPr>
        <w:t>....................202</w:t>
      </w:r>
      <w:r w:rsidR="00882ED4">
        <w:rPr>
          <w:rFonts w:ascii="Arial Narrow" w:hAnsi="Arial Narrow"/>
          <w:sz w:val="22"/>
          <w:szCs w:val="22"/>
        </w:rPr>
        <w:t>3</w:t>
      </w:r>
      <w:r w:rsidR="00497401">
        <w:rPr>
          <w:rFonts w:ascii="Arial Narrow" w:hAnsi="Arial Narrow"/>
          <w:sz w:val="22"/>
          <w:szCs w:val="22"/>
        </w:rPr>
        <w:t xml:space="preserve"> </w:t>
      </w:r>
      <w:r w:rsidR="00DC070E" w:rsidRPr="00C172D3">
        <w:rPr>
          <w:rFonts w:ascii="Arial Narrow" w:hAnsi="Arial Narrow"/>
          <w:sz w:val="22"/>
          <w:szCs w:val="22"/>
        </w:rPr>
        <w:t>r</w:t>
      </w:r>
      <w:r w:rsidR="008C4564" w:rsidRPr="00C172D3">
        <w:rPr>
          <w:rFonts w:ascii="Arial Narrow" w:hAnsi="Arial Narrow"/>
          <w:sz w:val="22"/>
          <w:szCs w:val="22"/>
        </w:rPr>
        <w:t>.</w:t>
      </w:r>
      <w:r w:rsidR="00C44506" w:rsidRPr="00C172D3">
        <w:rPr>
          <w:rFonts w:ascii="Arial Narrow" w:hAnsi="Arial Narrow"/>
          <w:sz w:val="22"/>
          <w:szCs w:val="22"/>
        </w:rPr>
        <w:t xml:space="preserve"> w Bydgoszczy pomiędzy:</w:t>
      </w:r>
    </w:p>
    <w:p w14:paraId="3E54390B" w14:textId="77777777" w:rsidR="00D57E39" w:rsidRPr="006E3A34" w:rsidRDefault="00D57E39" w:rsidP="006E3A34">
      <w:pPr>
        <w:overflowPunct w:val="0"/>
        <w:adjustRightInd w:val="0"/>
        <w:spacing w:before="120" w:line="276" w:lineRule="auto"/>
        <w:jc w:val="both"/>
        <w:rPr>
          <w:rFonts w:ascii="Arial Narrow" w:hAnsi="Arial Narrow"/>
          <w:sz w:val="22"/>
          <w:szCs w:val="22"/>
        </w:rPr>
      </w:pPr>
      <w:r w:rsidRPr="006E3A34">
        <w:rPr>
          <w:rFonts w:ascii="Arial Narrow" w:hAnsi="Arial Narrow"/>
          <w:b/>
          <w:sz w:val="22"/>
          <w:szCs w:val="22"/>
        </w:rPr>
        <w:t>10 Wojskowym Szpitalem Klinicznym z Polikliniką S.P.Z.O.Z. w Bydgoszczy</w:t>
      </w:r>
      <w:r w:rsidRPr="006E3A34">
        <w:rPr>
          <w:rFonts w:ascii="Arial Narrow" w:hAnsi="Arial Narrow"/>
          <w:sz w:val="22"/>
          <w:szCs w:val="22"/>
        </w:rPr>
        <w:t xml:space="preserve">, </w:t>
      </w:r>
    </w:p>
    <w:p w14:paraId="401D34B0" w14:textId="77777777" w:rsidR="00D57E39" w:rsidRPr="006E3A34" w:rsidRDefault="00D57E39" w:rsidP="006E3A34">
      <w:pPr>
        <w:overflowPunct w:val="0"/>
        <w:adjustRightInd w:val="0"/>
        <w:spacing w:after="120" w:line="276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6E3A34">
        <w:rPr>
          <w:rFonts w:ascii="Arial Narrow" w:hAnsi="Arial Narrow"/>
          <w:sz w:val="22"/>
          <w:szCs w:val="22"/>
        </w:rPr>
        <w:t>ul. Powstańców Warszawy 5, 85-681 Bydgoszcz, wp</w:t>
      </w:r>
      <w:r w:rsidR="00C82F43">
        <w:rPr>
          <w:rFonts w:ascii="Arial Narrow" w:hAnsi="Arial Narrow"/>
          <w:sz w:val="22"/>
          <w:szCs w:val="22"/>
        </w:rPr>
        <w:t>isanym do rejestru stowarzyszeń</w:t>
      </w:r>
      <w:r w:rsidRPr="006E3A34">
        <w:rPr>
          <w:rFonts w:ascii="Arial Narrow" w:hAnsi="Arial Narrow"/>
          <w:sz w:val="22"/>
          <w:szCs w:val="22"/>
        </w:rPr>
        <w:t>, innych organizacji społecznych</w:t>
      </w:r>
      <w:r w:rsidRPr="006E3A34">
        <w:rPr>
          <w:rFonts w:ascii="Arial Narrow" w:hAnsi="Arial Narrow"/>
          <w:sz w:val="22"/>
          <w:szCs w:val="22"/>
        </w:rPr>
        <w:br/>
        <w:t xml:space="preserve"> i zawodowych, fundacji oraz samodzielnych publicznych zakładów opieki zdrowotnej p</w:t>
      </w:r>
      <w:r w:rsidR="00B379F9">
        <w:rPr>
          <w:rFonts w:ascii="Arial Narrow" w:hAnsi="Arial Narrow"/>
          <w:sz w:val="22"/>
          <w:szCs w:val="22"/>
        </w:rPr>
        <w:t xml:space="preserve">rowadzonego przez Sąd </w:t>
      </w:r>
      <w:proofErr w:type="gramStart"/>
      <w:r w:rsidR="00B379F9" w:rsidRPr="001F2F2F">
        <w:rPr>
          <w:rFonts w:ascii="Arial Narrow" w:hAnsi="Arial Narrow"/>
          <w:sz w:val="22"/>
          <w:szCs w:val="22"/>
        </w:rPr>
        <w:t xml:space="preserve">Rejonowy  </w:t>
      </w:r>
      <w:r w:rsidRPr="001F2F2F">
        <w:rPr>
          <w:rFonts w:ascii="Arial Narrow" w:hAnsi="Arial Narrow"/>
          <w:sz w:val="22"/>
          <w:szCs w:val="22"/>
        </w:rPr>
        <w:t>w</w:t>
      </w:r>
      <w:proofErr w:type="gramEnd"/>
      <w:r w:rsidRPr="001F2F2F">
        <w:rPr>
          <w:rFonts w:ascii="Arial Narrow" w:hAnsi="Arial Narrow"/>
          <w:sz w:val="22"/>
          <w:szCs w:val="22"/>
        </w:rPr>
        <w:t xml:space="preserve"> Bydgoszczy XIII Wydział Gospodarczy Krajowego Rejestru Sądowego pod nr 0000007548,  NIP 554-031-25-10, REGON  090538318</w:t>
      </w:r>
      <w:r w:rsidR="00C532F7" w:rsidRPr="001F2F2F">
        <w:rPr>
          <w:rFonts w:ascii="Arial Narrow" w:hAnsi="Arial Narrow"/>
          <w:sz w:val="22"/>
          <w:szCs w:val="22"/>
        </w:rPr>
        <w:t xml:space="preserve"> </w:t>
      </w:r>
      <w:r w:rsidR="006E3A34" w:rsidRPr="001F2F2F">
        <w:rPr>
          <w:rFonts w:ascii="Arial Narrow" w:hAnsi="Arial Narrow"/>
          <w:sz w:val="22"/>
          <w:szCs w:val="22"/>
        </w:rPr>
        <w:t>reprezentowanym przez :</w:t>
      </w:r>
    </w:p>
    <w:p w14:paraId="3B7B07AC" w14:textId="77777777" w:rsidR="00C44506" w:rsidRPr="00C172D3" w:rsidRDefault="00DC070E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C172D3">
        <w:rPr>
          <w:rFonts w:ascii="Arial Narrow" w:hAnsi="Arial Narrow"/>
          <w:b/>
          <w:sz w:val="22"/>
          <w:szCs w:val="22"/>
        </w:rPr>
        <w:t>płk dr n. med. Robert</w:t>
      </w:r>
      <w:r w:rsidR="00AF4167" w:rsidRPr="00C172D3">
        <w:rPr>
          <w:rFonts w:ascii="Arial Narrow" w:hAnsi="Arial Narrow"/>
          <w:b/>
          <w:sz w:val="22"/>
          <w:szCs w:val="22"/>
        </w:rPr>
        <w:t>a</w:t>
      </w:r>
      <w:r w:rsidRPr="00C172D3">
        <w:rPr>
          <w:rFonts w:ascii="Arial Narrow" w:hAnsi="Arial Narrow"/>
          <w:b/>
          <w:sz w:val="22"/>
          <w:szCs w:val="22"/>
        </w:rPr>
        <w:t xml:space="preserve"> SZYC</w:t>
      </w:r>
      <w:r w:rsidR="00AF4167" w:rsidRPr="00C172D3">
        <w:rPr>
          <w:rFonts w:ascii="Arial Narrow" w:hAnsi="Arial Narrow"/>
          <w:b/>
          <w:sz w:val="22"/>
          <w:szCs w:val="22"/>
        </w:rPr>
        <w:t xml:space="preserve">Ę </w:t>
      </w:r>
      <w:r w:rsidR="00C44506" w:rsidRPr="00C172D3">
        <w:rPr>
          <w:rFonts w:ascii="Arial Narrow" w:hAnsi="Arial Narrow"/>
          <w:b/>
          <w:sz w:val="22"/>
          <w:szCs w:val="22"/>
        </w:rPr>
        <w:t>- KOMENDANTA SZPITALA,</w:t>
      </w:r>
    </w:p>
    <w:p w14:paraId="79E2331D" w14:textId="77777777" w:rsidR="00485ACB" w:rsidRPr="00C172D3" w:rsidRDefault="00485ACB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75CFD35F" w14:textId="77777777" w:rsidR="00C44506" w:rsidRPr="00C172D3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zwanym dalej </w:t>
      </w:r>
      <w:r w:rsidRPr="00C172D3">
        <w:rPr>
          <w:rFonts w:ascii="Arial Narrow" w:hAnsi="Arial Narrow"/>
          <w:b/>
          <w:sz w:val="22"/>
          <w:szCs w:val="22"/>
        </w:rPr>
        <w:t>Zamawiającym,</w:t>
      </w:r>
    </w:p>
    <w:p w14:paraId="40ECDCD2" w14:textId="77777777" w:rsidR="00C44506" w:rsidRPr="00C172D3" w:rsidRDefault="00C44506" w:rsidP="006E3A34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C172D3">
        <w:rPr>
          <w:rFonts w:ascii="Arial Narrow" w:hAnsi="Arial Narrow"/>
          <w:b/>
          <w:sz w:val="22"/>
          <w:szCs w:val="22"/>
        </w:rPr>
        <w:t>a</w:t>
      </w:r>
    </w:p>
    <w:p w14:paraId="59E04120" w14:textId="77777777" w:rsidR="000E41BF" w:rsidRPr="000E41BF" w:rsidRDefault="000E41BF" w:rsidP="006E3A34">
      <w:pPr>
        <w:overflowPunct w:val="0"/>
        <w:adjustRightInd w:val="0"/>
        <w:ind w:right="-86"/>
        <w:jc w:val="both"/>
        <w:rPr>
          <w:rFonts w:ascii="Arial Narrow" w:hAnsi="Arial Narrow"/>
          <w:sz w:val="22"/>
          <w:szCs w:val="20"/>
        </w:rPr>
      </w:pPr>
      <w:r w:rsidRPr="000E41BF">
        <w:rPr>
          <w:rFonts w:ascii="Arial Narrow" w:hAnsi="Arial Narrow"/>
          <w:b/>
          <w:sz w:val="22"/>
          <w:szCs w:val="20"/>
        </w:rPr>
        <w:t xml:space="preserve">...................... </w:t>
      </w:r>
      <w:r w:rsidRPr="000E41BF">
        <w:rPr>
          <w:rFonts w:ascii="Arial Narrow" w:hAnsi="Arial Narrow"/>
          <w:sz w:val="22"/>
          <w:szCs w:val="20"/>
        </w:rPr>
        <w:t>z siedzibą w .........................., adres................,</w:t>
      </w:r>
      <w:r w:rsidR="004C510F">
        <w:rPr>
          <w:rFonts w:ascii="Arial Narrow" w:hAnsi="Arial Narrow"/>
          <w:sz w:val="22"/>
          <w:szCs w:val="20"/>
        </w:rPr>
        <w:t xml:space="preserve"> </w:t>
      </w:r>
      <w:r w:rsidRPr="000E41BF">
        <w:rPr>
          <w:rFonts w:ascii="Arial Narrow" w:hAnsi="Arial Narrow"/>
          <w:sz w:val="22"/>
          <w:szCs w:val="20"/>
        </w:rPr>
        <w:t>..........  zarejestrowaną w Sądzie Rejonowym w …………..........</w:t>
      </w:r>
      <w:proofErr w:type="gramStart"/>
      <w:r w:rsidRPr="000E41BF">
        <w:rPr>
          <w:rFonts w:ascii="Arial Narrow" w:hAnsi="Arial Narrow"/>
          <w:sz w:val="22"/>
          <w:szCs w:val="20"/>
        </w:rPr>
        <w:t>…….</w:t>
      </w:r>
      <w:proofErr w:type="gramEnd"/>
      <w:r w:rsidRPr="000E41BF">
        <w:rPr>
          <w:rFonts w:ascii="Arial Narrow" w:hAnsi="Arial Narrow"/>
          <w:sz w:val="22"/>
          <w:szCs w:val="20"/>
        </w:rPr>
        <w:t xml:space="preserve"> , …… Wydział Gospodarczy  Krajowego Rejestru Sądowego pod nr ......................./ wpisaną do CEIDG </w:t>
      </w:r>
      <w:r>
        <w:rPr>
          <w:rFonts w:ascii="Arial Narrow" w:hAnsi="Arial Narrow"/>
          <w:sz w:val="22"/>
          <w:szCs w:val="20"/>
        </w:rPr>
        <w:t xml:space="preserve">, </w:t>
      </w:r>
      <w:r w:rsidRPr="000E41BF">
        <w:rPr>
          <w:rFonts w:ascii="Arial Narrow" w:hAnsi="Arial Narrow"/>
          <w:sz w:val="22"/>
          <w:szCs w:val="20"/>
        </w:rPr>
        <w:t xml:space="preserve">NIP ........................ REGON .................., </w:t>
      </w:r>
    </w:p>
    <w:p w14:paraId="0B2F447E" w14:textId="77777777" w:rsidR="000E41BF" w:rsidRPr="000E41BF" w:rsidRDefault="000E41BF" w:rsidP="006E3A34">
      <w:pPr>
        <w:overflowPunct w:val="0"/>
        <w:adjustRightInd w:val="0"/>
        <w:ind w:right="-86"/>
        <w:jc w:val="both"/>
        <w:rPr>
          <w:rFonts w:ascii="Arial Narrow" w:hAnsi="Arial Narrow"/>
          <w:sz w:val="22"/>
          <w:szCs w:val="20"/>
        </w:rPr>
      </w:pPr>
      <w:r w:rsidRPr="000E41BF">
        <w:rPr>
          <w:rFonts w:ascii="Arial Narrow" w:hAnsi="Arial Narrow"/>
          <w:sz w:val="22"/>
          <w:szCs w:val="20"/>
        </w:rPr>
        <w:t>wysokość kapitału zakładowego ..........</w:t>
      </w:r>
    </w:p>
    <w:p w14:paraId="2F633D69" w14:textId="77777777" w:rsidR="00C44506" w:rsidRPr="00C172D3" w:rsidRDefault="00C44506" w:rsidP="00555EEB">
      <w:pPr>
        <w:overflowPunct w:val="0"/>
        <w:autoSpaceDE w:val="0"/>
        <w:autoSpaceDN w:val="0"/>
        <w:adjustRightInd w:val="0"/>
        <w:spacing w:line="276" w:lineRule="auto"/>
        <w:ind w:right="-86"/>
        <w:jc w:val="both"/>
        <w:rPr>
          <w:rFonts w:ascii="Arial Narrow" w:hAnsi="Arial Narrow"/>
          <w:sz w:val="22"/>
          <w:szCs w:val="22"/>
        </w:rPr>
      </w:pPr>
    </w:p>
    <w:p w14:paraId="0D37C25C" w14:textId="77777777" w:rsidR="00C44506" w:rsidRPr="00C172D3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C172D3">
        <w:rPr>
          <w:rFonts w:ascii="Arial Narrow" w:hAnsi="Arial Narrow"/>
          <w:b/>
          <w:sz w:val="22"/>
          <w:szCs w:val="22"/>
        </w:rPr>
        <w:t xml:space="preserve">p. </w:t>
      </w:r>
      <w:r w:rsidR="001E690C" w:rsidRPr="00C172D3">
        <w:rPr>
          <w:rFonts w:ascii="Arial Narrow" w:hAnsi="Arial Narrow"/>
          <w:b/>
          <w:sz w:val="22"/>
          <w:szCs w:val="22"/>
        </w:rPr>
        <w:t>........................................</w:t>
      </w:r>
      <w:r w:rsidRPr="00C172D3">
        <w:rPr>
          <w:rFonts w:ascii="Arial Narrow" w:hAnsi="Arial Narrow"/>
          <w:b/>
          <w:sz w:val="22"/>
          <w:szCs w:val="22"/>
        </w:rPr>
        <w:t xml:space="preserve">– </w:t>
      </w:r>
      <w:r w:rsidR="001E690C" w:rsidRPr="00C172D3">
        <w:rPr>
          <w:rFonts w:ascii="Arial Narrow" w:hAnsi="Arial Narrow"/>
          <w:b/>
          <w:sz w:val="22"/>
          <w:szCs w:val="22"/>
        </w:rPr>
        <w:t>....................................</w:t>
      </w:r>
      <w:r w:rsidR="0005066F" w:rsidRPr="00C172D3">
        <w:rPr>
          <w:rFonts w:ascii="Arial Narrow" w:hAnsi="Arial Narrow"/>
          <w:b/>
          <w:sz w:val="22"/>
          <w:szCs w:val="22"/>
        </w:rPr>
        <w:t xml:space="preserve">, </w:t>
      </w:r>
    </w:p>
    <w:p w14:paraId="2F27F567" w14:textId="77777777" w:rsidR="00C82F43" w:rsidRDefault="00C82F43" w:rsidP="000F0720">
      <w:pPr>
        <w:overflowPunct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Arial Narrow" w:hAnsi="Arial Narrow"/>
          <w:b/>
          <w:sz w:val="22"/>
          <w:szCs w:val="22"/>
        </w:rPr>
      </w:pPr>
    </w:p>
    <w:p w14:paraId="2AFE29D1" w14:textId="77777777" w:rsidR="006E3A34" w:rsidRDefault="00C44506" w:rsidP="00C82F4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zwanym dalej </w:t>
      </w:r>
      <w:r w:rsidRPr="00C172D3">
        <w:rPr>
          <w:rFonts w:ascii="Arial Narrow" w:hAnsi="Arial Narrow"/>
          <w:b/>
          <w:sz w:val="22"/>
          <w:szCs w:val="22"/>
        </w:rPr>
        <w:t xml:space="preserve">Wykonawcą, </w:t>
      </w:r>
    </w:p>
    <w:p w14:paraId="7396EFA5" w14:textId="53CDFE02" w:rsidR="00C44506" w:rsidRPr="00C172D3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została zawarta umowa następującej </w:t>
      </w:r>
      <w:r w:rsidR="001B08ED" w:rsidRPr="00C172D3">
        <w:rPr>
          <w:rFonts w:ascii="Arial Narrow" w:hAnsi="Arial Narrow"/>
          <w:sz w:val="22"/>
          <w:szCs w:val="22"/>
        </w:rPr>
        <w:t>treści:</w:t>
      </w:r>
    </w:p>
    <w:p w14:paraId="00747A0B" w14:textId="77777777" w:rsidR="00C44506" w:rsidRPr="00C172D3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>§ 1</w:t>
      </w:r>
    </w:p>
    <w:p w14:paraId="0F7A9718" w14:textId="1AF4DDFA" w:rsidR="00D57E39" w:rsidRDefault="00D57E39" w:rsidP="00750D55">
      <w:pPr>
        <w:pStyle w:val="Tekstpodstawowy2"/>
        <w:numPr>
          <w:ilvl w:val="0"/>
          <w:numId w:val="18"/>
        </w:numPr>
        <w:spacing w:line="276" w:lineRule="auto"/>
        <w:rPr>
          <w:b/>
          <w:sz w:val="22"/>
        </w:rPr>
      </w:pPr>
      <w:r w:rsidRPr="00D57E39">
        <w:rPr>
          <w:sz w:val="22"/>
        </w:rPr>
        <w:t xml:space="preserve">Działając na podstawie Ustawy z 11 września 2019 – Prawo Zamówień </w:t>
      </w:r>
      <w:r w:rsidR="001B08ED" w:rsidRPr="00D57E39">
        <w:rPr>
          <w:sz w:val="22"/>
        </w:rPr>
        <w:t>Publicznych</w:t>
      </w:r>
      <w:r w:rsidR="001B08ED">
        <w:rPr>
          <w:sz w:val="22"/>
        </w:rPr>
        <w:t xml:space="preserve"> </w:t>
      </w:r>
      <w:r w:rsidRPr="00D57E39">
        <w:rPr>
          <w:sz w:val="22"/>
        </w:rPr>
        <w:t xml:space="preserve">w trybie </w:t>
      </w:r>
      <w:r w:rsidR="000F5928">
        <w:rPr>
          <w:sz w:val="22"/>
        </w:rPr>
        <w:t>podstawowym</w:t>
      </w:r>
      <w:r w:rsidRPr="00D57E39">
        <w:rPr>
          <w:sz w:val="22"/>
        </w:rPr>
        <w:t xml:space="preserve">, o którym mowa w art. </w:t>
      </w:r>
      <w:r w:rsidR="000F5928">
        <w:rPr>
          <w:sz w:val="22"/>
        </w:rPr>
        <w:t>275</w:t>
      </w:r>
      <w:r w:rsidR="002E177B">
        <w:rPr>
          <w:sz w:val="22"/>
        </w:rPr>
        <w:t xml:space="preserve"> </w:t>
      </w:r>
      <w:r w:rsidR="000F5928">
        <w:rPr>
          <w:sz w:val="22"/>
        </w:rPr>
        <w:t xml:space="preserve">pkt. 1 </w:t>
      </w:r>
      <w:r w:rsidRPr="00D57E39">
        <w:rPr>
          <w:sz w:val="22"/>
        </w:rPr>
        <w:t xml:space="preserve">Ustawy </w:t>
      </w:r>
      <w:r w:rsidR="000F5928">
        <w:rPr>
          <w:sz w:val="22"/>
        </w:rPr>
        <w:t xml:space="preserve">opublikowanym </w:t>
      </w:r>
      <w:r w:rsidR="001B08ED" w:rsidRPr="00D57E39">
        <w:rPr>
          <w:sz w:val="22"/>
        </w:rPr>
        <w:t>w BZP nr</w:t>
      </w:r>
      <w:r w:rsidRPr="00D57E39">
        <w:rPr>
          <w:sz w:val="22"/>
        </w:rPr>
        <w:t xml:space="preserve"> …………......… data publikacji ……………… na </w:t>
      </w:r>
      <w:r w:rsidR="00750D55" w:rsidRPr="00750D55">
        <w:rPr>
          <w:b/>
          <w:sz w:val="22"/>
        </w:rPr>
        <w:t xml:space="preserve">Dostawę </w:t>
      </w:r>
      <w:r w:rsidR="00882ED4">
        <w:rPr>
          <w:b/>
          <w:sz w:val="22"/>
        </w:rPr>
        <w:t>narzędzi chirurgicznych</w:t>
      </w:r>
      <w:r w:rsidR="00750D55" w:rsidRPr="00750D55">
        <w:rPr>
          <w:b/>
          <w:sz w:val="22"/>
        </w:rPr>
        <w:t xml:space="preserve"> - sprawa nr </w:t>
      </w:r>
      <w:r w:rsidR="001B08ED">
        <w:rPr>
          <w:b/>
          <w:sz w:val="22"/>
        </w:rPr>
        <w:t>134</w:t>
      </w:r>
      <w:r w:rsidR="00882ED4">
        <w:rPr>
          <w:b/>
          <w:sz w:val="22"/>
        </w:rPr>
        <w:t>/</w:t>
      </w:r>
      <w:r w:rsidR="001B08ED">
        <w:rPr>
          <w:b/>
          <w:sz w:val="22"/>
        </w:rPr>
        <w:t>2023</w:t>
      </w:r>
      <w:r w:rsidR="001B08ED" w:rsidRPr="00750D55">
        <w:rPr>
          <w:b/>
          <w:sz w:val="22"/>
        </w:rPr>
        <w:t xml:space="preserve"> </w:t>
      </w:r>
      <w:r w:rsidR="001B08ED" w:rsidRPr="00D57E39">
        <w:rPr>
          <w:b/>
          <w:sz w:val="22"/>
        </w:rPr>
        <w:t>dokonał</w:t>
      </w:r>
      <w:r w:rsidRPr="00D57E39">
        <w:rPr>
          <w:sz w:val="22"/>
        </w:rPr>
        <w:t xml:space="preserve"> wyboru </w:t>
      </w:r>
      <w:r w:rsidRPr="00D57E39">
        <w:rPr>
          <w:b/>
          <w:sz w:val="22"/>
        </w:rPr>
        <w:t xml:space="preserve">Wykonawcy </w:t>
      </w:r>
      <w:r w:rsidRPr="00D57E39">
        <w:rPr>
          <w:sz w:val="22"/>
        </w:rPr>
        <w:t>w celu realizacji ww. dostaw</w:t>
      </w:r>
      <w:r w:rsidR="00B023B0">
        <w:rPr>
          <w:sz w:val="22"/>
        </w:rPr>
        <w:t>y</w:t>
      </w:r>
      <w:r w:rsidRPr="00D57E39">
        <w:rPr>
          <w:sz w:val="22"/>
        </w:rPr>
        <w:t xml:space="preserve"> na </w:t>
      </w:r>
      <w:r w:rsidR="001B08ED" w:rsidRPr="00D57E39">
        <w:rPr>
          <w:sz w:val="22"/>
        </w:rPr>
        <w:t>rzecz Zamawiającego</w:t>
      </w:r>
      <w:r w:rsidRPr="00D57E39">
        <w:rPr>
          <w:b/>
          <w:sz w:val="22"/>
        </w:rPr>
        <w:t>.</w:t>
      </w:r>
    </w:p>
    <w:p w14:paraId="6D0335CE" w14:textId="34F0C1F8" w:rsidR="00D57E39" w:rsidRPr="00D57E39" w:rsidRDefault="00C44506" w:rsidP="00D57E39">
      <w:pPr>
        <w:pStyle w:val="Tekstpodstawowy2"/>
        <w:numPr>
          <w:ilvl w:val="0"/>
          <w:numId w:val="18"/>
        </w:numPr>
        <w:spacing w:line="276" w:lineRule="auto"/>
        <w:rPr>
          <w:b/>
          <w:sz w:val="22"/>
        </w:rPr>
      </w:pPr>
      <w:r w:rsidRPr="00D57E39">
        <w:rPr>
          <w:sz w:val="22"/>
        </w:rPr>
        <w:t>Szczegółowy zakres wykonania przedmiotu umowy określa: Załącznik nr 1</w:t>
      </w:r>
      <w:r w:rsidR="00B023B0">
        <w:rPr>
          <w:sz w:val="22"/>
        </w:rPr>
        <w:t xml:space="preserve"> (Formularz cenowy)</w:t>
      </w:r>
      <w:r w:rsidRPr="00D57E39">
        <w:rPr>
          <w:sz w:val="22"/>
        </w:rPr>
        <w:t xml:space="preserve"> do umowy określon</w:t>
      </w:r>
      <w:r w:rsidR="005A73E5">
        <w:rPr>
          <w:sz w:val="22"/>
        </w:rPr>
        <w:t>y</w:t>
      </w:r>
      <w:r w:rsidRPr="00D57E39">
        <w:rPr>
          <w:sz w:val="22"/>
        </w:rPr>
        <w:t xml:space="preserve"> na podstawie Specyfikacji Warunków Zamówienia i złożonej oferty przetargowej w zakresie wybranym na podstawie postępowania przetargowego</w:t>
      </w:r>
      <w:r w:rsidR="00A04A7E" w:rsidRPr="00D57E39">
        <w:rPr>
          <w:sz w:val="22"/>
        </w:rPr>
        <w:t>.</w:t>
      </w:r>
    </w:p>
    <w:p w14:paraId="2F340D1F" w14:textId="77777777" w:rsidR="00D57E39" w:rsidRDefault="00C44506" w:rsidP="00D57E39">
      <w:pPr>
        <w:pStyle w:val="Tekstpodstawowy2"/>
        <w:numPr>
          <w:ilvl w:val="0"/>
          <w:numId w:val="18"/>
        </w:numPr>
        <w:spacing w:line="276" w:lineRule="auto"/>
        <w:rPr>
          <w:sz w:val="22"/>
        </w:rPr>
      </w:pPr>
      <w:r w:rsidRPr="00C172D3">
        <w:rPr>
          <w:b/>
          <w:sz w:val="22"/>
        </w:rPr>
        <w:t xml:space="preserve">Wykonawca </w:t>
      </w:r>
      <w:r w:rsidRPr="00C172D3">
        <w:rPr>
          <w:sz w:val="22"/>
        </w:rPr>
        <w:t>oświadcza, iż posiada wszelkie uprawnienia niezbędne do realizacji niniejszej umowy.</w:t>
      </w:r>
    </w:p>
    <w:p w14:paraId="7AE82212" w14:textId="422542DD" w:rsidR="00714CA5" w:rsidRPr="00882ED4" w:rsidRDefault="00714CA5" w:rsidP="00714CA5">
      <w:pPr>
        <w:pStyle w:val="Tekstpodstawowywcity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Arial Narrow" w:hAnsi="Arial Narrow"/>
          <w:b/>
          <w:sz w:val="22"/>
          <w:szCs w:val="20"/>
        </w:rPr>
      </w:pPr>
      <w:r w:rsidRPr="00714CA5">
        <w:rPr>
          <w:rFonts w:ascii="Arial Narrow" w:hAnsi="Arial Narrow"/>
          <w:sz w:val="22"/>
          <w:szCs w:val="20"/>
        </w:rPr>
        <w:t xml:space="preserve">Wartość umowy brutto: </w:t>
      </w:r>
      <w:r w:rsidRPr="006A6E56">
        <w:rPr>
          <w:rFonts w:ascii="Arial Narrow" w:hAnsi="Arial Narrow"/>
          <w:b/>
          <w:sz w:val="22"/>
          <w:szCs w:val="20"/>
        </w:rPr>
        <w:t>………………...………</w:t>
      </w:r>
      <w:r w:rsidR="006A6E56">
        <w:rPr>
          <w:rFonts w:ascii="Arial Narrow" w:hAnsi="Arial Narrow"/>
          <w:b/>
          <w:sz w:val="22"/>
          <w:szCs w:val="20"/>
        </w:rPr>
        <w:t>zł</w:t>
      </w:r>
      <w:r w:rsidRPr="00714CA5">
        <w:rPr>
          <w:rFonts w:ascii="Arial Narrow" w:hAnsi="Arial Narrow"/>
          <w:sz w:val="22"/>
          <w:szCs w:val="20"/>
        </w:rPr>
        <w:t xml:space="preserve"> (słownie:</w:t>
      </w:r>
      <w:r w:rsidR="006A6E56">
        <w:rPr>
          <w:rFonts w:ascii="Arial Narrow" w:hAnsi="Arial Narrow"/>
          <w:sz w:val="22"/>
          <w:szCs w:val="20"/>
        </w:rPr>
        <w:t xml:space="preserve"> </w:t>
      </w:r>
      <w:r w:rsidRPr="006A6E56">
        <w:rPr>
          <w:rFonts w:ascii="Arial Narrow" w:hAnsi="Arial Narrow"/>
          <w:i/>
          <w:sz w:val="22"/>
          <w:szCs w:val="20"/>
        </w:rPr>
        <w:t>……………………………………</w:t>
      </w:r>
      <w:r w:rsidRPr="00714CA5">
        <w:rPr>
          <w:rFonts w:ascii="Arial Narrow" w:hAnsi="Arial Narrow"/>
          <w:sz w:val="22"/>
          <w:szCs w:val="20"/>
        </w:rPr>
        <w:t>), w tym podatek VAT w wysok</w:t>
      </w:r>
      <w:r w:rsidR="006A6E56">
        <w:rPr>
          <w:rFonts w:ascii="Arial Narrow" w:hAnsi="Arial Narrow"/>
          <w:sz w:val="22"/>
          <w:szCs w:val="20"/>
        </w:rPr>
        <w:t>ości</w:t>
      </w:r>
      <w:r w:rsidR="001B08ED">
        <w:rPr>
          <w:rFonts w:ascii="Arial Narrow" w:hAnsi="Arial Narrow"/>
          <w:sz w:val="22"/>
          <w:szCs w:val="20"/>
        </w:rPr>
        <w:t xml:space="preserve"> …</w:t>
      </w:r>
      <w:r w:rsidR="006A6E56">
        <w:rPr>
          <w:rFonts w:ascii="Arial Narrow" w:hAnsi="Arial Narrow"/>
          <w:sz w:val="22"/>
          <w:szCs w:val="20"/>
        </w:rPr>
        <w:t>%, tj. .......... zł (</w:t>
      </w:r>
      <w:r w:rsidR="001B08ED" w:rsidRPr="00714CA5">
        <w:rPr>
          <w:rFonts w:ascii="Arial Narrow" w:hAnsi="Arial Narrow"/>
          <w:sz w:val="22"/>
          <w:szCs w:val="20"/>
        </w:rPr>
        <w:t>słownie</w:t>
      </w:r>
      <w:r w:rsidR="001B08ED">
        <w:rPr>
          <w:rFonts w:ascii="Arial Narrow" w:hAnsi="Arial Narrow"/>
          <w:sz w:val="22"/>
          <w:szCs w:val="20"/>
        </w:rPr>
        <w:t>:</w:t>
      </w:r>
      <w:r w:rsidR="001B08ED" w:rsidRPr="00714CA5">
        <w:rPr>
          <w:rFonts w:ascii="Arial Narrow" w:hAnsi="Arial Narrow"/>
          <w:sz w:val="22"/>
          <w:szCs w:val="20"/>
        </w:rPr>
        <w:t xml:space="preserve"> </w:t>
      </w:r>
      <w:proofErr w:type="gramStart"/>
      <w:r w:rsidR="001B08ED" w:rsidRPr="006A6E56">
        <w:rPr>
          <w:rFonts w:ascii="Arial Narrow" w:hAnsi="Arial Narrow"/>
          <w:i/>
          <w:sz w:val="22"/>
          <w:szCs w:val="20"/>
        </w:rPr>
        <w:t xml:space="preserve"> …</w:t>
      </w:r>
      <w:r w:rsidRPr="006A6E56">
        <w:rPr>
          <w:rFonts w:ascii="Arial Narrow" w:hAnsi="Arial Narrow"/>
          <w:i/>
          <w:sz w:val="22"/>
          <w:szCs w:val="20"/>
        </w:rPr>
        <w:t>.</w:t>
      </w:r>
      <w:proofErr w:type="gramEnd"/>
      <w:r w:rsidRPr="006A6E56">
        <w:rPr>
          <w:rFonts w:ascii="Arial Narrow" w:hAnsi="Arial Narrow"/>
          <w:i/>
          <w:sz w:val="22"/>
          <w:szCs w:val="20"/>
        </w:rPr>
        <w:t>……………...</w:t>
      </w:r>
      <w:r w:rsidR="006A6E56">
        <w:rPr>
          <w:rFonts w:ascii="Arial Narrow" w:hAnsi="Arial Narrow"/>
          <w:sz w:val="22"/>
          <w:szCs w:val="20"/>
        </w:rPr>
        <w:t>)</w:t>
      </w:r>
      <w:r w:rsidRPr="00714CA5">
        <w:rPr>
          <w:rFonts w:ascii="Arial Narrow" w:hAnsi="Arial Narrow"/>
          <w:sz w:val="22"/>
          <w:szCs w:val="20"/>
        </w:rPr>
        <w:t>, wartość netto ..................zł (słownie</w:t>
      </w:r>
      <w:r w:rsidR="006A6E56">
        <w:rPr>
          <w:rFonts w:ascii="Arial Narrow" w:hAnsi="Arial Narrow"/>
          <w:sz w:val="22"/>
          <w:szCs w:val="20"/>
        </w:rPr>
        <w:t xml:space="preserve">: </w:t>
      </w:r>
      <w:r w:rsidR="006A6E56">
        <w:rPr>
          <w:rFonts w:ascii="Arial Narrow" w:hAnsi="Arial Narrow"/>
          <w:i/>
          <w:sz w:val="22"/>
          <w:szCs w:val="20"/>
        </w:rPr>
        <w:t>.........………</w:t>
      </w:r>
      <w:r w:rsidRPr="006A6E56">
        <w:rPr>
          <w:rFonts w:ascii="Arial Narrow" w:hAnsi="Arial Narrow"/>
          <w:i/>
          <w:sz w:val="22"/>
          <w:szCs w:val="20"/>
        </w:rPr>
        <w:t>........</w:t>
      </w:r>
      <w:r w:rsidRPr="00714CA5">
        <w:rPr>
          <w:rFonts w:ascii="Arial Narrow" w:hAnsi="Arial Narrow"/>
          <w:sz w:val="22"/>
          <w:szCs w:val="20"/>
        </w:rPr>
        <w:t xml:space="preserve">); </w:t>
      </w:r>
    </w:p>
    <w:p w14:paraId="366FF524" w14:textId="77777777" w:rsidR="00882ED4" w:rsidRPr="00714CA5" w:rsidRDefault="00882ED4" w:rsidP="00AD1EDF">
      <w:pPr>
        <w:pStyle w:val="Tekstpodstawowywcity"/>
        <w:tabs>
          <w:tab w:val="left" w:pos="426"/>
        </w:tabs>
        <w:spacing w:after="0"/>
        <w:ind w:left="0"/>
        <w:jc w:val="both"/>
        <w:rPr>
          <w:rFonts w:ascii="Arial Narrow" w:hAnsi="Arial Narrow"/>
          <w:b/>
          <w:sz w:val="22"/>
          <w:szCs w:val="20"/>
        </w:rPr>
      </w:pPr>
      <w:r>
        <w:rPr>
          <w:rFonts w:ascii="Arial Narrow" w:hAnsi="Arial Narrow"/>
          <w:sz w:val="22"/>
          <w:szCs w:val="20"/>
        </w:rPr>
        <w:t xml:space="preserve">                                                      </w:t>
      </w:r>
    </w:p>
    <w:p w14:paraId="001C2F70" w14:textId="77777777" w:rsidR="00C44506" w:rsidRPr="00C172D3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>§ 2</w:t>
      </w:r>
    </w:p>
    <w:p w14:paraId="5454887E" w14:textId="3C0E1252" w:rsidR="00C44506" w:rsidRPr="000F5928" w:rsidRDefault="00C44506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bCs/>
          <w:sz w:val="22"/>
          <w:szCs w:val="22"/>
        </w:rPr>
      </w:pPr>
      <w:r w:rsidRPr="000F5928">
        <w:rPr>
          <w:rFonts w:ascii="Arial Narrow" w:hAnsi="Arial Narrow"/>
          <w:b/>
          <w:sz w:val="22"/>
          <w:szCs w:val="22"/>
        </w:rPr>
        <w:t xml:space="preserve">Wykonawca </w:t>
      </w:r>
      <w:r w:rsidRPr="000F5928">
        <w:rPr>
          <w:rFonts w:ascii="Arial Narrow" w:hAnsi="Arial Narrow"/>
          <w:sz w:val="22"/>
          <w:szCs w:val="22"/>
        </w:rPr>
        <w:t>zobowiązuje się dostarczyć</w:t>
      </w:r>
      <w:r w:rsidR="005B6A6A">
        <w:rPr>
          <w:rFonts w:ascii="Arial Narrow" w:hAnsi="Arial Narrow"/>
          <w:sz w:val="22"/>
          <w:szCs w:val="22"/>
        </w:rPr>
        <w:t xml:space="preserve"> przedmiot umowy</w:t>
      </w:r>
      <w:r w:rsidR="008B1C1F">
        <w:rPr>
          <w:rFonts w:ascii="Arial Narrow" w:hAnsi="Arial Narrow"/>
          <w:sz w:val="22"/>
          <w:szCs w:val="22"/>
        </w:rPr>
        <w:t xml:space="preserve"> </w:t>
      </w:r>
      <w:r w:rsidR="004C510F">
        <w:rPr>
          <w:rFonts w:ascii="Arial Narrow" w:hAnsi="Arial Narrow"/>
          <w:sz w:val="22"/>
          <w:szCs w:val="22"/>
        </w:rPr>
        <w:t xml:space="preserve">w </w:t>
      </w:r>
      <w:r w:rsidR="00B023B0">
        <w:rPr>
          <w:rFonts w:ascii="Arial Narrow" w:hAnsi="Arial Narrow"/>
          <w:sz w:val="22"/>
          <w:szCs w:val="22"/>
        </w:rPr>
        <w:t>całości</w:t>
      </w:r>
      <w:r w:rsidR="004C510F">
        <w:rPr>
          <w:rFonts w:ascii="Arial Narrow" w:hAnsi="Arial Narrow"/>
          <w:sz w:val="22"/>
          <w:szCs w:val="22"/>
        </w:rPr>
        <w:t xml:space="preserve"> </w:t>
      </w:r>
      <w:r w:rsidRPr="000F5928">
        <w:rPr>
          <w:rFonts w:ascii="Arial Narrow" w:hAnsi="Arial Narrow"/>
          <w:sz w:val="22"/>
          <w:szCs w:val="22"/>
        </w:rPr>
        <w:t>na własny koszt, na teren</w:t>
      </w:r>
      <w:r w:rsidR="003515F1" w:rsidRPr="000F5928">
        <w:rPr>
          <w:rFonts w:ascii="Arial Narrow" w:hAnsi="Arial Narrow"/>
          <w:sz w:val="22"/>
          <w:szCs w:val="22"/>
        </w:rPr>
        <w:t xml:space="preserve"> </w:t>
      </w:r>
      <w:r w:rsidRPr="000F5928">
        <w:rPr>
          <w:rFonts w:ascii="Arial Narrow" w:hAnsi="Arial Narrow"/>
          <w:sz w:val="22"/>
          <w:szCs w:val="22"/>
        </w:rPr>
        <w:t xml:space="preserve">siedziby </w:t>
      </w:r>
      <w:r w:rsidRPr="000F5928">
        <w:rPr>
          <w:rFonts w:ascii="Arial Narrow" w:hAnsi="Arial Narrow"/>
          <w:b/>
          <w:sz w:val="22"/>
          <w:szCs w:val="22"/>
        </w:rPr>
        <w:t xml:space="preserve">Zamawiającego </w:t>
      </w:r>
      <w:r w:rsidRPr="000F5928">
        <w:rPr>
          <w:rFonts w:ascii="Arial Narrow" w:hAnsi="Arial Narrow"/>
          <w:sz w:val="22"/>
          <w:szCs w:val="22"/>
        </w:rPr>
        <w:t>(ul.</w:t>
      </w:r>
      <w:r w:rsidR="00610068" w:rsidRPr="000F5928">
        <w:rPr>
          <w:rFonts w:ascii="Arial Narrow" w:hAnsi="Arial Narrow"/>
          <w:sz w:val="22"/>
          <w:szCs w:val="22"/>
        </w:rPr>
        <w:t xml:space="preserve"> </w:t>
      </w:r>
      <w:r w:rsidRPr="000F5928">
        <w:rPr>
          <w:rFonts w:ascii="Arial Narrow" w:hAnsi="Arial Narrow"/>
          <w:sz w:val="22"/>
          <w:szCs w:val="22"/>
        </w:rPr>
        <w:t>Powstańców Warszawy 5 w Bydgoszcz</w:t>
      </w:r>
      <w:r w:rsidR="00882ED4">
        <w:rPr>
          <w:rFonts w:ascii="Arial Narrow" w:hAnsi="Arial Narrow"/>
          <w:sz w:val="22"/>
          <w:szCs w:val="22"/>
        </w:rPr>
        <w:t xml:space="preserve"> – Sekcja </w:t>
      </w:r>
      <w:r w:rsidR="00F056A2">
        <w:rPr>
          <w:rFonts w:ascii="Arial Narrow" w:hAnsi="Arial Narrow"/>
          <w:sz w:val="22"/>
          <w:szCs w:val="22"/>
        </w:rPr>
        <w:t>Zakupu</w:t>
      </w:r>
      <w:r w:rsidR="00882ED4">
        <w:rPr>
          <w:rFonts w:ascii="Arial Narrow" w:hAnsi="Arial Narrow"/>
          <w:sz w:val="22"/>
          <w:szCs w:val="22"/>
        </w:rPr>
        <w:t xml:space="preserve"> Sprzęt</w:t>
      </w:r>
      <w:r w:rsidR="00F056A2">
        <w:rPr>
          <w:rFonts w:ascii="Arial Narrow" w:hAnsi="Arial Narrow"/>
          <w:sz w:val="22"/>
          <w:szCs w:val="22"/>
        </w:rPr>
        <w:t>u</w:t>
      </w:r>
      <w:r w:rsidR="00882ED4">
        <w:rPr>
          <w:rFonts w:ascii="Arial Narrow" w:hAnsi="Arial Narrow"/>
          <w:sz w:val="22"/>
          <w:szCs w:val="22"/>
        </w:rPr>
        <w:t xml:space="preserve"> Medyczn</w:t>
      </w:r>
      <w:r w:rsidR="00F056A2">
        <w:rPr>
          <w:rFonts w:ascii="Arial Narrow" w:hAnsi="Arial Narrow"/>
          <w:sz w:val="22"/>
          <w:szCs w:val="22"/>
        </w:rPr>
        <w:t>ego</w:t>
      </w:r>
      <w:r w:rsidR="00882ED4">
        <w:rPr>
          <w:rFonts w:ascii="Arial Narrow" w:hAnsi="Arial Narrow"/>
          <w:sz w:val="22"/>
          <w:szCs w:val="22"/>
        </w:rPr>
        <w:t xml:space="preserve">, budynek główny, poziom </w:t>
      </w:r>
      <w:r w:rsidR="00F056A2">
        <w:rPr>
          <w:rFonts w:ascii="Arial Narrow" w:hAnsi="Arial Narrow"/>
          <w:sz w:val="22"/>
          <w:szCs w:val="22"/>
        </w:rPr>
        <w:t>0</w:t>
      </w:r>
      <w:r w:rsidRPr="000F5928">
        <w:rPr>
          <w:rFonts w:ascii="Arial Narrow" w:hAnsi="Arial Narrow"/>
          <w:sz w:val="22"/>
          <w:szCs w:val="22"/>
        </w:rPr>
        <w:t xml:space="preserve">) </w:t>
      </w:r>
      <w:r w:rsidR="003823AB">
        <w:rPr>
          <w:rFonts w:ascii="Arial Narrow" w:hAnsi="Arial Narrow"/>
          <w:sz w:val="22"/>
          <w:szCs w:val="22"/>
        </w:rPr>
        <w:t xml:space="preserve">w godz. 7.00-14.00 </w:t>
      </w:r>
      <w:r w:rsidRPr="000F5928">
        <w:rPr>
          <w:rFonts w:ascii="Arial Narrow" w:hAnsi="Arial Narrow"/>
          <w:sz w:val="22"/>
          <w:szCs w:val="22"/>
        </w:rPr>
        <w:t xml:space="preserve">w nieprzekraczalnym terminie </w:t>
      </w:r>
      <w:r w:rsidR="00D30BF6" w:rsidRPr="000F5928">
        <w:rPr>
          <w:rFonts w:ascii="Arial Narrow" w:hAnsi="Arial Narrow"/>
          <w:sz w:val="22"/>
          <w:szCs w:val="22"/>
        </w:rPr>
        <w:t>do</w:t>
      </w:r>
      <w:r w:rsidR="008B1C1F">
        <w:rPr>
          <w:rFonts w:ascii="Arial Narrow" w:hAnsi="Arial Narrow"/>
          <w:sz w:val="22"/>
          <w:szCs w:val="22"/>
        </w:rPr>
        <w:t xml:space="preserve"> </w:t>
      </w:r>
      <w:r w:rsidR="003823AB">
        <w:rPr>
          <w:rFonts w:ascii="Arial Narrow" w:hAnsi="Arial Narrow"/>
          <w:b/>
          <w:sz w:val="22"/>
          <w:szCs w:val="22"/>
        </w:rPr>
        <w:t>…..</w:t>
      </w:r>
      <w:r w:rsidR="001E690C" w:rsidRPr="000F5928">
        <w:rPr>
          <w:rFonts w:ascii="Arial Narrow" w:hAnsi="Arial Narrow"/>
          <w:b/>
          <w:sz w:val="22"/>
          <w:szCs w:val="22"/>
        </w:rPr>
        <w:t>.</w:t>
      </w:r>
      <w:r w:rsidR="00642A22" w:rsidRPr="000F5928">
        <w:rPr>
          <w:rFonts w:ascii="Arial Narrow" w:hAnsi="Arial Narrow"/>
          <w:b/>
          <w:sz w:val="22"/>
          <w:szCs w:val="22"/>
        </w:rPr>
        <w:t>.</w:t>
      </w:r>
      <w:r w:rsidR="0005066F" w:rsidRPr="000F5928">
        <w:rPr>
          <w:rFonts w:ascii="Arial Narrow" w:hAnsi="Arial Narrow"/>
          <w:b/>
          <w:sz w:val="22"/>
          <w:szCs w:val="22"/>
        </w:rPr>
        <w:t xml:space="preserve"> dni </w:t>
      </w:r>
      <w:r w:rsidR="0016373B" w:rsidRPr="000F5928">
        <w:rPr>
          <w:rFonts w:ascii="Arial Narrow" w:hAnsi="Arial Narrow"/>
          <w:b/>
          <w:sz w:val="22"/>
          <w:szCs w:val="22"/>
        </w:rPr>
        <w:t>kalendarzowych</w:t>
      </w:r>
      <w:r w:rsidR="000F5928">
        <w:rPr>
          <w:rFonts w:ascii="Arial Narrow" w:hAnsi="Arial Narrow"/>
          <w:sz w:val="22"/>
          <w:szCs w:val="22"/>
        </w:rPr>
        <w:t xml:space="preserve">, </w:t>
      </w:r>
      <w:r w:rsidR="00E65C4A">
        <w:rPr>
          <w:rFonts w:ascii="Arial Narrow" w:hAnsi="Arial Narrow"/>
          <w:b/>
          <w:sz w:val="22"/>
          <w:szCs w:val="22"/>
        </w:rPr>
        <w:t>licząc od daty</w:t>
      </w:r>
      <w:r w:rsidR="000F5928" w:rsidRPr="00EB0D68">
        <w:rPr>
          <w:rFonts w:ascii="Arial Narrow" w:hAnsi="Arial Narrow"/>
          <w:b/>
          <w:sz w:val="22"/>
          <w:szCs w:val="22"/>
        </w:rPr>
        <w:t xml:space="preserve"> </w:t>
      </w:r>
      <w:r w:rsidR="00750D55">
        <w:rPr>
          <w:rFonts w:ascii="Arial Narrow" w:hAnsi="Arial Narrow"/>
          <w:b/>
          <w:sz w:val="22"/>
          <w:szCs w:val="22"/>
        </w:rPr>
        <w:t>zawarcia umowy.</w:t>
      </w:r>
    </w:p>
    <w:p w14:paraId="4A053B71" w14:textId="77AAC4C9" w:rsidR="000F5928" w:rsidRPr="00B023B0" w:rsidRDefault="00B023B0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F</w:t>
      </w:r>
      <w:r w:rsidR="000F5928">
        <w:rPr>
          <w:rFonts w:ascii="Arial Narrow" w:hAnsi="Arial Narrow"/>
          <w:sz w:val="22"/>
          <w:szCs w:val="22"/>
        </w:rPr>
        <w:t xml:space="preserve">aktura musi być dostarczona w ciągu </w:t>
      </w:r>
      <w:r>
        <w:rPr>
          <w:rFonts w:ascii="Arial Narrow" w:hAnsi="Arial Narrow"/>
          <w:sz w:val="22"/>
          <w:szCs w:val="22"/>
        </w:rPr>
        <w:t>2</w:t>
      </w:r>
      <w:r w:rsidR="000F5928">
        <w:rPr>
          <w:rFonts w:ascii="Arial Narrow" w:hAnsi="Arial Narrow"/>
          <w:sz w:val="22"/>
          <w:szCs w:val="22"/>
        </w:rPr>
        <w:t xml:space="preserve"> dni od </w:t>
      </w:r>
      <w:r>
        <w:rPr>
          <w:rFonts w:ascii="Arial Narrow" w:hAnsi="Arial Narrow"/>
          <w:sz w:val="22"/>
          <w:szCs w:val="22"/>
        </w:rPr>
        <w:t>daty podpisania protokołu odbioru do</w:t>
      </w:r>
      <w:r w:rsidR="000F5928">
        <w:rPr>
          <w:rFonts w:ascii="Arial Narrow" w:hAnsi="Arial Narrow"/>
          <w:sz w:val="22"/>
          <w:szCs w:val="22"/>
        </w:rPr>
        <w:t xml:space="preserve"> </w:t>
      </w:r>
      <w:r w:rsidR="000F5928" w:rsidRPr="00381FF0">
        <w:rPr>
          <w:rFonts w:ascii="Arial Narrow" w:hAnsi="Arial Narrow"/>
          <w:sz w:val="22"/>
          <w:szCs w:val="22"/>
        </w:rPr>
        <w:t xml:space="preserve">Wydziału Zaopatrzenia </w:t>
      </w:r>
      <w:r w:rsidR="00D8724D">
        <w:rPr>
          <w:rFonts w:ascii="Arial Narrow" w:hAnsi="Arial Narrow"/>
          <w:sz w:val="22"/>
          <w:szCs w:val="22"/>
        </w:rPr>
        <w:t xml:space="preserve">i Naprawy Sprzętu </w:t>
      </w:r>
      <w:r w:rsidR="000F5928" w:rsidRPr="00381FF0">
        <w:rPr>
          <w:rFonts w:ascii="Arial Narrow" w:hAnsi="Arial Narrow"/>
          <w:sz w:val="22"/>
          <w:szCs w:val="22"/>
        </w:rPr>
        <w:t>Medycznego.</w:t>
      </w:r>
      <w:r w:rsidR="000F5928">
        <w:rPr>
          <w:rFonts w:ascii="Arial Narrow" w:hAnsi="Arial Narrow"/>
          <w:sz w:val="22"/>
          <w:szCs w:val="22"/>
        </w:rPr>
        <w:t xml:space="preserve"> </w:t>
      </w:r>
    </w:p>
    <w:p w14:paraId="350A870C" w14:textId="000EEA06" w:rsidR="00B023B0" w:rsidRPr="000F5928" w:rsidRDefault="00B023B0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bCs/>
          <w:sz w:val="22"/>
          <w:szCs w:val="22"/>
        </w:rPr>
      </w:pPr>
      <w:r w:rsidRPr="00B023B0">
        <w:rPr>
          <w:rFonts w:ascii="Arial Narrow" w:hAnsi="Arial Narrow"/>
          <w:b/>
          <w:bCs/>
          <w:sz w:val="22"/>
          <w:szCs w:val="22"/>
        </w:rPr>
        <w:t>Wykonawca</w:t>
      </w:r>
      <w:r>
        <w:rPr>
          <w:rFonts w:ascii="Arial Narrow" w:hAnsi="Arial Narrow"/>
          <w:sz w:val="22"/>
          <w:szCs w:val="22"/>
        </w:rPr>
        <w:t xml:space="preserve"> </w:t>
      </w:r>
      <w:r w:rsidRPr="00C32F7C">
        <w:rPr>
          <w:rFonts w:ascii="Arial Narrow" w:hAnsi="Arial Narrow"/>
          <w:sz w:val="22"/>
          <w:szCs w:val="22"/>
        </w:rPr>
        <w:t>może wystawić fakturę</w:t>
      </w:r>
      <w:r>
        <w:rPr>
          <w:rFonts w:ascii="Arial Narrow" w:hAnsi="Arial Narrow"/>
          <w:sz w:val="22"/>
          <w:szCs w:val="22"/>
        </w:rPr>
        <w:t xml:space="preserve"> elektroniczną i w takim</w:t>
      </w:r>
      <w:r w:rsidRPr="00C32F7C">
        <w:rPr>
          <w:rFonts w:ascii="Arial Narrow" w:hAnsi="Arial Narrow"/>
          <w:sz w:val="22"/>
          <w:szCs w:val="22"/>
        </w:rPr>
        <w:t xml:space="preserve"> przypadku należy ją przesłać na adres za pomocą platformy faktur elektronicznych pefexpert.pl (wg nazwy szpitala lub numeru NIP) lub na adres</w:t>
      </w:r>
      <w:r>
        <w:rPr>
          <w:rFonts w:ascii="Arial Narrow" w:hAnsi="Arial Narrow"/>
          <w:sz w:val="22"/>
          <w:szCs w:val="22"/>
        </w:rPr>
        <w:t>:</w:t>
      </w:r>
      <w:r w:rsidRPr="00C32F7C">
        <w:rPr>
          <w:rFonts w:ascii="Arial Narrow" w:hAnsi="Arial Narrow"/>
          <w:sz w:val="22"/>
          <w:szCs w:val="22"/>
        </w:rPr>
        <w:t xml:space="preserve"> </w:t>
      </w:r>
      <w:hyperlink r:id="rId8" w:history="1">
        <w:r w:rsidRPr="005D134D">
          <w:rPr>
            <w:rStyle w:val="Hipercze"/>
            <w:rFonts w:ascii="Arial Narrow" w:hAnsi="Arial Narrow"/>
            <w:sz w:val="22"/>
            <w:szCs w:val="22"/>
          </w:rPr>
          <w:t>faktury.cm@10wsk.mil.pl</w:t>
        </w:r>
      </w:hyperlink>
      <w:r>
        <w:rPr>
          <w:rStyle w:val="Hipercze"/>
          <w:rFonts w:ascii="Arial Narrow" w:hAnsi="Arial Narrow"/>
          <w:sz w:val="22"/>
          <w:szCs w:val="22"/>
          <w:u w:val="none"/>
        </w:rPr>
        <w:t>.</w:t>
      </w:r>
    </w:p>
    <w:p w14:paraId="45C634F8" w14:textId="77777777" w:rsidR="00D8724D" w:rsidRDefault="001F756E" w:rsidP="00750D55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>Na fakturze musi się znajdować wykaz dostarczon</w:t>
      </w:r>
      <w:r w:rsidR="004F7B1B">
        <w:rPr>
          <w:rFonts w:ascii="Arial Narrow" w:hAnsi="Arial Narrow"/>
          <w:sz w:val="22"/>
          <w:szCs w:val="22"/>
        </w:rPr>
        <w:t>ego</w:t>
      </w:r>
      <w:r w:rsidRPr="00C172D3">
        <w:rPr>
          <w:rFonts w:ascii="Arial Narrow" w:hAnsi="Arial Narrow"/>
          <w:sz w:val="22"/>
          <w:szCs w:val="22"/>
        </w:rPr>
        <w:t xml:space="preserve"> </w:t>
      </w:r>
      <w:r w:rsidR="004F7B1B">
        <w:rPr>
          <w:rFonts w:ascii="Arial Narrow" w:hAnsi="Arial Narrow"/>
          <w:sz w:val="22"/>
          <w:szCs w:val="22"/>
        </w:rPr>
        <w:t>asortymentu</w:t>
      </w:r>
      <w:r w:rsidRPr="00C172D3">
        <w:rPr>
          <w:rFonts w:ascii="Arial Narrow" w:hAnsi="Arial Narrow"/>
          <w:sz w:val="22"/>
          <w:szCs w:val="22"/>
        </w:rPr>
        <w:t>, ich ilość,</w:t>
      </w:r>
      <w:r w:rsidR="00B650B3">
        <w:rPr>
          <w:rFonts w:ascii="Arial Narrow" w:hAnsi="Arial Narrow"/>
          <w:sz w:val="22"/>
          <w:szCs w:val="22"/>
        </w:rPr>
        <w:t xml:space="preserve"> wartość netto i wartość brutto oraz numer umowy przetargowej. Przy odbiorze Zamawiający jest zobowiązany dokonać oceny czy dostawa jest zgodna pod względem ilościowym i jakościowym </w:t>
      </w:r>
      <w:r w:rsidR="00C32F7C">
        <w:rPr>
          <w:rFonts w:ascii="Arial Narrow" w:hAnsi="Arial Narrow"/>
          <w:sz w:val="22"/>
          <w:szCs w:val="22"/>
        </w:rPr>
        <w:t xml:space="preserve">z załączonymi dokumentami. Czynność ta obejmuje przeliczenie ilości </w:t>
      </w:r>
      <w:r w:rsidR="00C32F7C">
        <w:rPr>
          <w:rFonts w:ascii="Arial Narrow" w:hAnsi="Arial Narrow"/>
          <w:sz w:val="22"/>
          <w:szCs w:val="22"/>
        </w:rPr>
        <w:lastRenderedPageBreak/>
        <w:t>opakowań zbiorczych i ustalenie ich stanu, w razie uszkodzenia opakowania zbiorczego sprawdzenie stanu jego zawartości.</w:t>
      </w:r>
    </w:p>
    <w:p w14:paraId="5FEADC8B" w14:textId="6ABC48E6" w:rsidR="00C32F7C" w:rsidRPr="00750D55" w:rsidRDefault="00D8724D" w:rsidP="00750D55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D1EDF">
        <w:rPr>
          <w:rFonts w:ascii="Arial Narrow" w:hAnsi="Arial Narrow"/>
          <w:b/>
          <w:sz w:val="22"/>
          <w:szCs w:val="22"/>
        </w:rPr>
        <w:t>Wykonawca</w:t>
      </w:r>
      <w:r>
        <w:rPr>
          <w:rFonts w:ascii="Arial Narrow" w:hAnsi="Arial Narrow"/>
          <w:sz w:val="22"/>
          <w:szCs w:val="22"/>
        </w:rPr>
        <w:t xml:space="preserve"> zobowiązuje się do dodatkowego oznakowania narzędzi w następujący sposób „10WSK-</w:t>
      </w:r>
      <w:r w:rsidR="001B08ED">
        <w:rPr>
          <w:rFonts w:ascii="Arial Narrow" w:hAnsi="Arial Narrow"/>
          <w:sz w:val="22"/>
          <w:szCs w:val="22"/>
        </w:rPr>
        <w:t>134</w:t>
      </w:r>
      <w:r>
        <w:rPr>
          <w:rFonts w:ascii="Arial Narrow" w:hAnsi="Arial Narrow"/>
          <w:sz w:val="22"/>
          <w:szCs w:val="22"/>
        </w:rPr>
        <w:t>-…/P/2023/TU w przypadku podania takiej możliwości w kryterium – Dodatkowe Oznakowanie Narzędzi</w:t>
      </w:r>
      <w:r w:rsidR="004C510F">
        <w:rPr>
          <w:rFonts w:ascii="Arial Narrow" w:hAnsi="Arial Narrow"/>
          <w:sz w:val="22"/>
          <w:szCs w:val="22"/>
        </w:rPr>
        <w:t>.</w:t>
      </w:r>
      <w:r w:rsidR="00C32F7C">
        <w:rPr>
          <w:rFonts w:ascii="Arial Narrow" w:hAnsi="Arial Narrow"/>
          <w:sz w:val="22"/>
          <w:szCs w:val="22"/>
        </w:rPr>
        <w:t xml:space="preserve"> </w:t>
      </w:r>
    </w:p>
    <w:p w14:paraId="501BA127" w14:textId="77777777" w:rsidR="00C96FC6" w:rsidRDefault="00C96FC6" w:rsidP="00E9763B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4F023B25" w14:textId="77777777" w:rsidR="00C44506" w:rsidRPr="00C172D3" w:rsidRDefault="00C44506" w:rsidP="00E9763B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>§ 3</w:t>
      </w:r>
    </w:p>
    <w:p w14:paraId="23A3DC73" w14:textId="45AEF061" w:rsidR="00C44506" w:rsidRPr="001F2F2F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b/>
          <w:sz w:val="22"/>
          <w:szCs w:val="22"/>
        </w:rPr>
        <w:t>Wykonawca</w:t>
      </w:r>
      <w:r w:rsidRPr="00C172D3">
        <w:rPr>
          <w:rFonts w:ascii="Arial Narrow" w:hAnsi="Arial Narrow"/>
          <w:sz w:val="22"/>
          <w:szCs w:val="22"/>
        </w:rPr>
        <w:t xml:space="preserve"> ponosi pełną odpowiedzialność za niewykonanie lub niewłaściwe wykonanie dostaw</w:t>
      </w:r>
      <w:r w:rsidR="00496987" w:rsidRPr="00C172D3">
        <w:rPr>
          <w:rFonts w:ascii="Arial Narrow" w:hAnsi="Arial Narrow"/>
          <w:sz w:val="22"/>
          <w:szCs w:val="22"/>
        </w:rPr>
        <w:t>y</w:t>
      </w:r>
      <w:r w:rsidRPr="00C172D3">
        <w:rPr>
          <w:rFonts w:ascii="Arial Narrow" w:hAnsi="Arial Narrow"/>
          <w:sz w:val="22"/>
          <w:szCs w:val="22"/>
        </w:rPr>
        <w:t xml:space="preserve"> </w:t>
      </w:r>
      <w:r w:rsidR="001B08ED" w:rsidRPr="00C172D3">
        <w:rPr>
          <w:rFonts w:ascii="Arial Narrow" w:hAnsi="Arial Narrow"/>
          <w:sz w:val="22"/>
          <w:szCs w:val="22"/>
        </w:rPr>
        <w:t>objęt</w:t>
      </w:r>
      <w:r w:rsidR="001B08ED">
        <w:rPr>
          <w:rFonts w:ascii="Arial Narrow" w:hAnsi="Arial Narrow"/>
          <w:sz w:val="22"/>
          <w:szCs w:val="22"/>
        </w:rPr>
        <w:t>ej niniejszą</w:t>
      </w:r>
      <w:r w:rsidR="00E72553">
        <w:rPr>
          <w:rFonts w:ascii="Arial Narrow" w:hAnsi="Arial Narrow"/>
          <w:sz w:val="22"/>
          <w:szCs w:val="22"/>
        </w:rPr>
        <w:t xml:space="preserve"> </w:t>
      </w:r>
      <w:r w:rsidR="00714CA5">
        <w:rPr>
          <w:rFonts w:ascii="Arial Narrow" w:hAnsi="Arial Narrow"/>
          <w:sz w:val="22"/>
          <w:szCs w:val="22"/>
        </w:rPr>
        <w:t>umową</w:t>
      </w:r>
      <w:r w:rsidR="00E72553" w:rsidRPr="001F2F2F">
        <w:rPr>
          <w:rFonts w:ascii="Arial Narrow" w:hAnsi="Arial Narrow"/>
          <w:sz w:val="22"/>
          <w:szCs w:val="22"/>
        </w:rPr>
        <w:t xml:space="preserve">, chyba że niewykonanie lub niewłaściwe wykonanie dostawy nastąpi wskutek okoliczności, za które </w:t>
      </w:r>
      <w:r w:rsidR="00A839F1">
        <w:rPr>
          <w:rFonts w:ascii="Arial Narrow" w:hAnsi="Arial Narrow"/>
          <w:sz w:val="22"/>
          <w:szCs w:val="22"/>
        </w:rPr>
        <w:t xml:space="preserve">wyłączną odpowiedzialność ponosi </w:t>
      </w:r>
      <w:r w:rsidR="00A839F1" w:rsidRPr="004C510F">
        <w:rPr>
          <w:rFonts w:ascii="Arial Narrow" w:hAnsi="Arial Narrow"/>
          <w:b/>
          <w:sz w:val="22"/>
          <w:szCs w:val="22"/>
        </w:rPr>
        <w:t>Zamawiający</w:t>
      </w:r>
      <w:r w:rsidR="00A839F1">
        <w:rPr>
          <w:rFonts w:ascii="Arial Narrow" w:hAnsi="Arial Narrow"/>
          <w:sz w:val="22"/>
          <w:szCs w:val="22"/>
        </w:rPr>
        <w:t>.</w:t>
      </w:r>
      <w:r w:rsidR="00496987" w:rsidRPr="001F2F2F">
        <w:rPr>
          <w:rFonts w:ascii="Arial Narrow" w:hAnsi="Arial Narrow"/>
          <w:sz w:val="22"/>
          <w:szCs w:val="22"/>
        </w:rPr>
        <w:t xml:space="preserve"> </w:t>
      </w:r>
    </w:p>
    <w:p w14:paraId="604CF1BB" w14:textId="3302197A" w:rsidR="00A839F1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839F1">
        <w:rPr>
          <w:rFonts w:ascii="Arial Narrow" w:hAnsi="Arial Narrow"/>
          <w:b/>
          <w:sz w:val="22"/>
          <w:szCs w:val="22"/>
        </w:rPr>
        <w:t xml:space="preserve">Wykonawca </w:t>
      </w:r>
      <w:r w:rsidRPr="00A839F1">
        <w:rPr>
          <w:rFonts w:ascii="Arial Narrow" w:hAnsi="Arial Narrow"/>
          <w:sz w:val="22"/>
          <w:szCs w:val="22"/>
        </w:rPr>
        <w:t xml:space="preserve">ponosi pełną odpowiedzialność za szkody powstałe przy transporcie </w:t>
      </w:r>
      <w:r w:rsidR="00903F22" w:rsidRPr="00A839F1">
        <w:rPr>
          <w:rFonts w:ascii="Arial Narrow" w:hAnsi="Arial Narrow"/>
          <w:sz w:val="22"/>
          <w:szCs w:val="22"/>
        </w:rPr>
        <w:t>zamówienia</w:t>
      </w:r>
      <w:r w:rsidRPr="00A839F1">
        <w:rPr>
          <w:rFonts w:ascii="Arial Narrow" w:hAnsi="Arial Narrow"/>
          <w:sz w:val="22"/>
          <w:szCs w:val="22"/>
        </w:rPr>
        <w:t xml:space="preserve"> i jest obowiązany zapewnić właściw</w:t>
      </w:r>
      <w:r w:rsidR="001769AE" w:rsidRPr="00A839F1">
        <w:rPr>
          <w:rFonts w:ascii="Arial Narrow" w:hAnsi="Arial Narrow"/>
          <w:sz w:val="22"/>
          <w:szCs w:val="22"/>
        </w:rPr>
        <w:t xml:space="preserve">e i bezpieczne warunki </w:t>
      </w:r>
      <w:r w:rsidR="001B08ED" w:rsidRPr="00A839F1">
        <w:rPr>
          <w:rFonts w:ascii="Arial Narrow" w:hAnsi="Arial Narrow"/>
          <w:sz w:val="22"/>
          <w:szCs w:val="22"/>
        </w:rPr>
        <w:t>przewozu</w:t>
      </w:r>
      <w:r w:rsidR="001B08ED">
        <w:rPr>
          <w:rFonts w:ascii="Arial Narrow" w:hAnsi="Arial Narrow"/>
          <w:sz w:val="22"/>
          <w:szCs w:val="22"/>
        </w:rPr>
        <w:t>.</w:t>
      </w:r>
      <w:r w:rsidR="00A839F1" w:rsidRPr="00A839F1">
        <w:rPr>
          <w:rFonts w:ascii="Arial Narrow" w:hAnsi="Arial Narrow"/>
          <w:sz w:val="22"/>
          <w:szCs w:val="22"/>
        </w:rPr>
        <w:t xml:space="preserve"> </w:t>
      </w:r>
    </w:p>
    <w:p w14:paraId="02E2777E" w14:textId="77777777" w:rsidR="001020C2" w:rsidRPr="00A839F1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839F1">
        <w:rPr>
          <w:rFonts w:ascii="Arial Narrow" w:hAnsi="Arial Narrow"/>
          <w:b/>
          <w:sz w:val="22"/>
          <w:szCs w:val="22"/>
        </w:rPr>
        <w:t>Wykonawca</w:t>
      </w:r>
      <w:r w:rsidRPr="00A839F1">
        <w:rPr>
          <w:rFonts w:ascii="Arial Narrow" w:hAnsi="Arial Narrow"/>
          <w:sz w:val="22"/>
          <w:szCs w:val="22"/>
        </w:rPr>
        <w:t xml:space="preserve"> nie może powierzyć wykonania niniejszej umowy w całości </w:t>
      </w:r>
      <w:r w:rsidR="00903F22" w:rsidRPr="00A839F1">
        <w:rPr>
          <w:rFonts w:ascii="Arial Narrow" w:hAnsi="Arial Narrow"/>
          <w:sz w:val="22"/>
          <w:szCs w:val="22"/>
        </w:rPr>
        <w:t>lub</w:t>
      </w:r>
      <w:r w:rsidRPr="00A839F1">
        <w:rPr>
          <w:rFonts w:ascii="Arial Narrow" w:hAnsi="Arial Narrow"/>
          <w:sz w:val="22"/>
          <w:szCs w:val="22"/>
        </w:rPr>
        <w:t xml:space="preserve"> w części osobom trzecim w zakresie innym niż określony w ofercie, bez pisemnej zgody Zamawiającego.</w:t>
      </w:r>
    </w:p>
    <w:p w14:paraId="450EC71C" w14:textId="77777777" w:rsidR="00FD704B" w:rsidRDefault="00903F22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C32F7C">
        <w:rPr>
          <w:rFonts w:ascii="Arial Narrow" w:hAnsi="Arial Narrow"/>
          <w:sz w:val="22"/>
          <w:szCs w:val="22"/>
        </w:rPr>
        <w:t xml:space="preserve">Wykonawca udziela </w:t>
      </w:r>
      <w:r w:rsidRPr="00714CA5">
        <w:rPr>
          <w:rFonts w:ascii="Arial Narrow" w:hAnsi="Arial Narrow"/>
          <w:b/>
          <w:sz w:val="22"/>
          <w:szCs w:val="22"/>
        </w:rPr>
        <w:t>...</w:t>
      </w:r>
      <w:r w:rsidR="003823AB">
        <w:rPr>
          <w:rFonts w:ascii="Arial Narrow" w:hAnsi="Arial Narrow"/>
          <w:b/>
          <w:sz w:val="22"/>
          <w:szCs w:val="22"/>
        </w:rPr>
        <w:t>....</w:t>
      </w:r>
      <w:r w:rsidR="00FB4B75">
        <w:rPr>
          <w:rFonts w:ascii="Arial Narrow" w:hAnsi="Arial Narrow"/>
          <w:b/>
          <w:sz w:val="22"/>
          <w:szCs w:val="22"/>
        </w:rPr>
        <w:t>.</w:t>
      </w:r>
      <w:r w:rsidRPr="00714CA5">
        <w:rPr>
          <w:rFonts w:ascii="Arial Narrow" w:hAnsi="Arial Narrow"/>
          <w:b/>
          <w:sz w:val="22"/>
          <w:szCs w:val="22"/>
        </w:rPr>
        <w:t xml:space="preserve"> miesięcznej gwarancji</w:t>
      </w:r>
      <w:r w:rsidRPr="00C32F7C">
        <w:rPr>
          <w:rFonts w:ascii="Arial Narrow" w:hAnsi="Arial Narrow"/>
          <w:sz w:val="22"/>
          <w:szCs w:val="22"/>
        </w:rPr>
        <w:t xml:space="preserve"> na dostarczon</w:t>
      </w:r>
      <w:r w:rsidR="003F22FD" w:rsidRPr="00C32F7C">
        <w:rPr>
          <w:rFonts w:ascii="Arial Narrow" w:hAnsi="Arial Narrow"/>
          <w:sz w:val="22"/>
          <w:szCs w:val="22"/>
        </w:rPr>
        <w:t xml:space="preserve">y </w:t>
      </w:r>
      <w:r w:rsidR="00714CA5">
        <w:rPr>
          <w:rFonts w:ascii="Arial Narrow" w:hAnsi="Arial Narrow"/>
          <w:sz w:val="22"/>
          <w:szCs w:val="22"/>
        </w:rPr>
        <w:t xml:space="preserve">asortyment </w:t>
      </w:r>
      <w:r w:rsidR="003F22FD" w:rsidRPr="00C32F7C">
        <w:rPr>
          <w:rFonts w:ascii="Arial Narrow" w:hAnsi="Arial Narrow"/>
          <w:sz w:val="22"/>
          <w:szCs w:val="22"/>
        </w:rPr>
        <w:t>będąc</w:t>
      </w:r>
      <w:r w:rsidR="00790266">
        <w:rPr>
          <w:rFonts w:ascii="Arial Narrow" w:hAnsi="Arial Narrow"/>
          <w:sz w:val="22"/>
          <w:szCs w:val="22"/>
        </w:rPr>
        <w:t>y</w:t>
      </w:r>
      <w:r w:rsidR="003F22FD" w:rsidRPr="00C32F7C">
        <w:rPr>
          <w:rFonts w:ascii="Arial Narrow" w:hAnsi="Arial Narrow"/>
          <w:sz w:val="22"/>
          <w:szCs w:val="22"/>
        </w:rPr>
        <w:t xml:space="preserve"> przedmiotem niniejszej umowy</w:t>
      </w:r>
      <w:r w:rsidRPr="00C32F7C">
        <w:rPr>
          <w:rFonts w:ascii="Arial Narrow" w:hAnsi="Arial Narrow"/>
          <w:sz w:val="22"/>
          <w:szCs w:val="22"/>
        </w:rPr>
        <w:t xml:space="preserve">. </w:t>
      </w:r>
      <w:r w:rsidR="003F22FD" w:rsidRPr="00C32F7C">
        <w:rPr>
          <w:rFonts w:ascii="Arial Narrow" w:hAnsi="Arial Narrow"/>
          <w:sz w:val="22"/>
          <w:szCs w:val="22"/>
        </w:rPr>
        <w:t xml:space="preserve">Okres gwarancji liczy się od dnia wykonania przedmiotu umowy. </w:t>
      </w:r>
    </w:p>
    <w:p w14:paraId="62F948B3" w14:textId="77777777" w:rsidR="00C32F7C" w:rsidRDefault="00C32F7C" w:rsidP="00C32F7C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4C510F">
        <w:rPr>
          <w:rFonts w:ascii="Arial Narrow" w:hAnsi="Arial Narrow"/>
          <w:b/>
          <w:sz w:val="22"/>
          <w:szCs w:val="22"/>
        </w:rPr>
        <w:t>Zamawiający</w:t>
      </w:r>
      <w:r>
        <w:rPr>
          <w:rFonts w:ascii="Arial Narrow" w:hAnsi="Arial Narrow"/>
          <w:sz w:val="22"/>
          <w:szCs w:val="22"/>
        </w:rPr>
        <w:t xml:space="preserve"> ma prawo do złożenia reklamacji w przypadku ujawnienia braków ilościowych w poszczególnych opakowaniach oraz wad jakościowych dostarczan</w:t>
      </w:r>
      <w:r w:rsidR="00750D55">
        <w:rPr>
          <w:rFonts w:ascii="Arial Narrow" w:hAnsi="Arial Narrow"/>
          <w:sz w:val="22"/>
          <w:szCs w:val="22"/>
        </w:rPr>
        <w:t>ego towaru, uszkodzenia towaru</w:t>
      </w:r>
      <w:r>
        <w:rPr>
          <w:rFonts w:ascii="Arial Narrow" w:hAnsi="Arial Narrow"/>
          <w:sz w:val="22"/>
          <w:szCs w:val="22"/>
        </w:rPr>
        <w:t xml:space="preserve"> lub dostawy innych towarów niż przewidzianych umową.</w:t>
      </w:r>
    </w:p>
    <w:p w14:paraId="1066EF78" w14:textId="72983F40" w:rsidR="00C32F7C" w:rsidRDefault="00C32F7C" w:rsidP="00C32F7C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Reklamacje składane na numer fax</w:t>
      </w:r>
      <w:r w:rsidR="00F056A2">
        <w:rPr>
          <w:rFonts w:ascii="Arial Narrow" w:hAnsi="Arial Narrow"/>
          <w:sz w:val="22"/>
          <w:szCs w:val="22"/>
        </w:rPr>
        <w:t xml:space="preserve">: </w:t>
      </w:r>
      <w:r>
        <w:rPr>
          <w:rFonts w:ascii="Arial Narrow" w:hAnsi="Arial Narrow"/>
          <w:sz w:val="22"/>
          <w:szCs w:val="22"/>
        </w:rPr>
        <w:t>…………… lub adres e-mail</w:t>
      </w:r>
      <w:r w:rsidR="00F056A2">
        <w:rPr>
          <w:rFonts w:ascii="Arial Narrow" w:hAnsi="Arial Narrow"/>
          <w:sz w:val="22"/>
          <w:szCs w:val="22"/>
        </w:rPr>
        <w:t>:</w:t>
      </w:r>
      <w:r>
        <w:rPr>
          <w:rFonts w:ascii="Arial Narrow" w:hAnsi="Arial Narrow"/>
          <w:sz w:val="22"/>
          <w:szCs w:val="22"/>
        </w:rPr>
        <w:t xml:space="preserve"> ………………………….</w:t>
      </w:r>
    </w:p>
    <w:p w14:paraId="57FD8C69" w14:textId="77777777" w:rsidR="00500856" w:rsidRDefault="00C32F7C" w:rsidP="00500856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4C510F">
        <w:rPr>
          <w:rFonts w:ascii="Arial Narrow" w:hAnsi="Arial Narrow"/>
          <w:b/>
          <w:sz w:val="22"/>
          <w:szCs w:val="22"/>
        </w:rPr>
        <w:t>Wykonawca</w:t>
      </w:r>
      <w:r w:rsidRPr="00500856">
        <w:rPr>
          <w:rFonts w:ascii="Arial Narrow" w:hAnsi="Arial Narrow"/>
          <w:sz w:val="22"/>
          <w:szCs w:val="22"/>
        </w:rPr>
        <w:t xml:space="preserve"> zobowiązuje się rozpatrzyć reklamację w ciągu maksymalnie 3 dni roboczych od otrzymania reklamacji oraz do wymiany towaru wadliwego na towar bez wad w ciągu maksymalnie do 3 dni roboczych od rozpatrzenia reklamacji. W przypadku nieuwzględnienia reklamacji </w:t>
      </w:r>
      <w:r w:rsidRPr="005D134D">
        <w:rPr>
          <w:rFonts w:ascii="Arial Narrow" w:hAnsi="Arial Narrow"/>
          <w:b/>
          <w:sz w:val="22"/>
          <w:szCs w:val="22"/>
        </w:rPr>
        <w:t>Wykonawca</w:t>
      </w:r>
      <w:r w:rsidRPr="00500856">
        <w:rPr>
          <w:rFonts w:ascii="Arial Narrow" w:hAnsi="Arial Narrow"/>
          <w:sz w:val="22"/>
          <w:szCs w:val="22"/>
        </w:rPr>
        <w:t xml:space="preserve"> zobowiązany jest do pisemnego powiadomienia </w:t>
      </w:r>
      <w:r w:rsidRPr="005D134D">
        <w:rPr>
          <w:rFonts w:ascii="Arial Narrow" w:hAnsi="Arial Narrow"/>
          <w:b/>
          <w:sz w:val="22"/>
          <w:szCs w:val="22"/>
        </w:rPr>
        <w:t>Zamawiającego</w:t>
      </w:r>
      <w:r w:rsidRPr="00500856">
        <w:rPr>
          <w:rFonts w:ascii="Arial Narrow" w:hAnsi="Arial Narrow"/>
          <w:sz w:val="22"/>
          <w:szCs w:val="22"/>
        </w:rPr>
        <w:t xml:space="preserve"> wraz z uzasadnieniem odmowy uznania zasadności reklamacji. </w:t>
      </w:r>
    </w:p>
    <w:p w14:paraId="35006C5D" w14:textId="77777777" w:rsidR="005A73E5" w:rsidRDefault="005A73E5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6C4A0BEA" w14:textId="77777777" w:rsidR="00C44506" w:rsidRPr="00C172D3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>§ 4</w:t>
      </w:r>
    </w:p>
    <w:p w14:paraId="6FB811EE" w14:textId="77777777" w:rsidR="00C44506" w:rsidRPr="00C172D3" w:rsidRDefault="00C44506" w:rsidP="00F056A2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W okresie trwania umowy </w:t>
      </w:r>
      <w:r w:rsidRPr="00C172D3">
        <w:rPr>
          <w:rFonts w:ascii="Arial Narrow" w:hAnsi="Arial Narrow"/>
          <w:b/>
          <w:sz w:val="22"/>
          <w:szCs w:val="22"/>
        </w:rPr>
        <w:t>Wykonawca</w:t>
      </w:r>
      <w:r w:rsidRPr="00C172D3">
        <w:rPr>
          <w:rFonts w:ascii="Arial Narrow" w:hAnsi="Arial Narrow"/>
          <w:sz w:val="22"/>
          <w:szCs w:val="22"/>
        </w:rPr>
        <w:t xml:space="preserve"> zobowiązany jest do pisemnego zawiadomienia </w:t>
      </w:r>
      <w:r w:rsidRPr="00C172D3">
        <w:rPr>
          <w:rFonts w:ascii="Arial Narrow" w:hAnsi="Arial Narrow"/>
          <w:b/>
          <w:sz w:val="22"/>
          <w:szCs w:val="22"/>
        </w:rPr>
        <w:t>Zamawiającego</w:t>
      </w:r>
      <w:r w:rsidRPr="00C172D3">
        <w:rPr>
          <w:rFonts w:ascii="Arial Narrow" w:hAnsi="Arial Narrow"/>
          <w:sz w:val="22"/>
          <w:szCs w:val="22"/>
        </w:rPr>
        <w:t xml:space="preserve"> w terminie 7 dni od zaistnienia zdarzenia o: </w:t>
      </w:r>
    </w:p>
    <w:p w14:paraId="0394D678" w14:textId="77777777" w:rsidR="00C44506" w:rsidRPr="00C172D3" w:rsidRDefault="00C44506" w:rsidP="00F056A2">
      <w:pPr>
        <w:numPr>
          <w:ilvl w:val="0"/>
          <w:numId w:val="11"/>
        </w:numPr>
        <w:tabs>
          <w:tab w:val="clear" w:pos="1410"/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zmianie nazwy lub siedziby </w:t>
      </w:r>
      <w:r w:rsidRPr="00C172D3">
        <w:rPr>
          <w:rFonts w:ascii="Arial Narrow" w:hAnsi="Arial Narrow"/>
          <w:b/>
          <w:sz w:val="22"/>
          <w:szCs w:val="22"/>
        </w:rPr>
        <w:t>Wykonawcy</w:t>
      </w:r>
      <w:r w:rsidRPr="00C172D3">
        <w:rPr>
          <w:rFonts w:ascii="Arial Narrow" w:hAnsi="Arial Narrow"/>
          <w:sz w:val="22"/>
          <w:szCs w:val="22"/>
        </w:rPr>
        <w:t xml:space="preserve">, pod rygorem uznania za doręczone skutecznie wszelkich </w:t>
      </w:r>
    </w:p>
    <w:p w14:paraId="7FF46892" w14:textId="77777777" w:rsidR="00DA0E23" w:rsidRPr="00C172D3" w:rsidRDefault="00C44506" w:rsidP="00F056A2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         pism skierowanych przez </w:t>
      </w:r>
      <w:r w:rsidRPr="00C172D3">
        <w:rPr>
          <w:rFonts w:ascii="Arial Narrow" w:hAnsi="Arial Narrow"/>
          <w:b/>
          <w:sz w:val="22"/>
          <w:szCs w:val="22"/>
        </w:rPr>
        <w:t>Zamawiającego</w:t>
      </w:r>
      <w:r w:rsidRPr="00C172D3">
        <w:rPr>
          <w:rFonts w:ascii="Arial Narrow" w:hAnsi="Arial Narrow"/>
          <w:sz w:val="22"/>
          <w:szCs w:val="22"/>
        </w:rPr>
        <w:t xml:space="preserve"> do </w:t>
      </w:r>
      <w:r w:rsidRPr="00C172D3">
        <w:rPr>
          <w:rFonts w:ascii="Arial Narrow" w:hAnsi="Arial Narrow"/>
          <w:b/>
          <w:sz w:val="22"/>
          <w:szCs w:val="22"/>
        </w:rPr>
        <w:t>Wykonawcy</w:t>
      </w:r>
      <w:r w:rsidRPr="00C172D3">
        <w:rPr>
          <w:rFonts w:ascii="Arial Narrow" w:hAnsi="Arial Narrow"/>
          <w:sz w:val="22"/>
          <w:szCs w:val="22"/>
        </w:rPr>
        <w:t xml:space="preserve"> na dotychczasowy adres,</w:t>
      </w:r>
    </w:p>
    <w:p w14:paraId="5E5CA4F8" w14:textId="77777777" w:rsidR="00C44506" w:rsidRPr="00C172D3" w:rsidRDefault="00C44506" w:rsidP="00F056A2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>2)</w:t>
      </w:r>
      <w:r w:rsidRPr="00C172D3">
        <w:rPr>
          <w:rFonts w:ascii="Arial Narrow" w:hAnsi="Arial Narrow"/>
          <w:sz w:val="22"/>
          <w:szCs w:val="22"/>
        </w:rPr>
        <w:tab/>
        <w:t xml:space="preserve">wszczęciu postępowania układowego, w którym uczestniczy </w:t>
      </w:r>
      <w:r w:rsidRPr="00C172D3">
        <w:rPr>
          <w:rFonts w:ascii="Arial Narrow" w:hAnsi="Arial Narrow"/>
          <w:b/>
          <w:sz w:val="22"/>
          <w:szCs w:val="22"/>
        </w:rPr>
        <w:t>Wykonawca</w:t>
      </w:r>
      <w:r w:rsidRPr="00C172D3">
        <w:rPr>
          <w:rFonts w:ascii="Arial Narrow" w:hAnsi="Arial Narrow"/>
          <w:sz w:val="22"/>
          <w:szCs w:val="22"/>
        </w:rPr>
        <w:t>,</w:t>
      </w:r>
    </w:p>
    <w:p w14:paraId="2331A8B8" w14:textId="77777777" w:rsidR="00DA0E23" w:rsidRPr="00C172D3" w:rsidRDefault="00DA0E23" w:rsidP="00F056A2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>3</w:t>
      </w:r>
      <w:r w:rsidR="00C44506" w:rsidRPr="00C172D3">
        <w:rPr>
          <w:rFonts w:ascii="Arial Narrow" w:hAnsi="Arial Narrow"/>
          <w:sz w:val="22"/>
          <w:szCs w:val="22"/>
        </w:rPr>
        <w:t>)</w:t>
      </w:r>
      <w:r w:rsidR="00C44506" w:rsidRPr="00C172D3">
        <w:rPr>
          <w:rFonts w:ascii="Arial Narrow" w:hAnsi="Arial Narrow"/>
          <w:sz w:val="22"/>
          <w:szCs w:val="22"/>
        </w:rPr>
        <w:tab/>
        <w:t xml:space="preserve">ogłoszeniu likwidacji </w:t>
      </w:r>
      <w:r w:rsidR="00C44506" w:rsidRPr="00C172D3">
        <w:rPr>
          <w:rFonts w:ascii="Arial Narrow" w:hAnsi="Arial Narrow"/>
          <w:b/>
          <w:sz w:val="22"/>
          <w:szCs w:val="22"/>
        </w:rPr>
        <w:t>Wykonawcy</w:t>
      </w:r>
      <w:r w:rsidR="00C44506" w:rsidRPr="00C172D3">
        <w:rPr>
          <w:rFonts w:ascii="Arial Narrow" w:hAnsi="Arial Narrow"/>
          <w:sz w:val="22"/>
          <w:szCs w:val="22"/>
        </w:rPr>
        <w:t xml:space="preserve">, </w:t>
      </w:r>
    </w:p>
    <w:p w14:paraId="43226087" w14:textId="77777777" w:rsidR="00C44506" w:rsidRPr="00C172D3" w:rsidRDefault="00DA0E23" w:rsidP="00F056A2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4)      </w:t>
      </w:r>
      <w:r w:rsidR="00C44506" w:rsidRPr="00C172D3">
        <w:rPr>
          <w:rFonts w:ascii="Arial Narrow" w:hAnsi="Arial Narrow"/>
          <w:sz w:val="22"/>
          <w:szCs w:val="22"/>
        </w:rPr>
        <w:t xml:space="preserve">zawieszeniu </w:t>
      </w:r>
      <w:r w:rsidR="001F756E" w:rsidRPr="00C172D3">
        <w:rPr>
          <w:rFonts w:ascii="Arial Narrow" w:hAnsi="Arial Narrow"/>
          <w:sz w:val="22"/>
          <w:szCs w:val="22"/>
        </w:rPr>
        <w:t>albo zakończeniu</w:t>
      </w:r>
      <w:r w:rsidR="000C2928">
        <w:rPr>
          <w:rFonts w:ascii="Arial Narrow" w:hAnsi="Arial Narrow"/>
          <w:sz w:val="22"/>
          <w:szCs w:val="22"/>
        </w:rPr>
        <w:t xml:space="preserve"> </w:t>
      </w:r>
      <w:r w:rsidR="00C44506" w:rsidRPr="00C172D3">
        <w:rPr>
          <w:rFonts w:ascii="Arial Narrow" w:hAnsi="Arial Narrow"/>
          <w:sz w:val="22"/>
          <w:szCs w:val="22"/>
        </w:rPr>
        <w:t xml:space="preserve">działalności przez </w:t>
      </w:r>
      <w:r w:rsidR="00C44506" w:rsidRPr="00C172D3">
        <w:rPr>
          <w:rFonts w:ascii="Arial Narrow" w:hAnsi="Arial Narrow"/>
          <w:b/>
          <w:sz w:val="22"/>
          <w:szCs w:val="22"/>
        </w:rPr>
        <w:t>Wykonawcę</w:t>
      </w:r>
      <w:r w:rsidR="001F756E" w:rsidRPr="00C172D3">
        <w:rPr>
          <w:rFonts w:ascii="Arial Narrow" w:hAnsi="Arial Narrow"/>
          <w:sz w:val="22"/>
          <w:szCs w:val="22"/>
        </w:rPr>
        <w:t>,</w:t>
      </w:r>
    </w:p>
    <w:p w14:paraId="18DDF20A" w14:textId="77777777" w:rsidR="001F756E" w:rsidRPr="00C172D3" w:rsidRDefault="001F756E" w:rsidP="00F056A2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5)      zmianie formy prawnej </w:t>
      </w:r>
      <w:r w:rsidRPr="00C172D3">
        <w:rPr>
          <w:rFonts w:ascii="Arial Narrow" w:hAnsi="Arial Narrow"/>
          <w:b/>
          <w:sz w:val="22"/>
          <w:szCs w:val="22"/>
        </w:rPr>
        <w:t>Wykonawcy.</w:t>
      </w:r>
    </w:p>
    <w:p w14:paraId="159B18B1" w14:textId="77777777" w:rsidR="00FD704B" w:rsidRPr="00381FF0" w:rsidRDefault="00DA0E23" w:rsidP="00F056A2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ab/>
      </w:r>
    </w:p>
    <w:p w14:paraId="7A0EF479" w14:textId="77777777" w:rsidR="00C44506" w:rsidRPr="00381FF0" w:rsidRDefault="00C44506" w:rsidP="00F056A2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381FF0">
        <w:rPr>
          <w:rFonts w:ascii="Arial Narrow" w:hAnsi="Arial Narrow"/>
          <w:sz w:val="22"/>
          <w:szCs w:val="22"/>
        </w:rPr>
        <w:t>§ 5</w:t>
      </w:r>
    </w:p>
    <w:p w14:paraId="2AC5AC50" w14:textId="02B1A86E" w:rsidR="00C44506" w:rsidRPr="00882ED4" w:rsidRDefault="001B08ED" w:rsidP="005D134D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82ED4">
        <w:rPr>
          <w:rFonts w:ascii="Arial Narrow" w:hAnsi="Arial Narrow"/>
          <w:sz w:val="22"/>
          <w:szCs w:val="22"/>
        </w:rPr>
        <w:t>Nadzór</w:t>
      </w:r>
      <w:r>
        <w:rPr>
          <w:rFonts w:ascii="Arial Narrow" w:hAnsi="Arial Narrow"/>
          <w:sz w:val="22"/>
          <w:szCs w:val="22"/>
        </w:rPr>
        <w:t xml:space="preserve"> </w:t>
      </w:r>
      <w:r w:rsidRPr="00882ED4">
        <w:rPr>
          <w:rFonts w:ascii="Arial Narrow" w:hAnsi="Arial Narrow"/>
          <w:sz w:val="22"/>
          <w:szCs w:val="22"/>
        </w:rPr>
        <w:t xml:space="preserve">ze </w:t>
      </w:r>
      <w:r>
        <w:rPr>
          <w:rFonts w:ascii="Arial Narrow" w:hAnsi="Arial Narrow"/>
          <w:sz w:val="22"/>
          <w:szCs w:val="22"/>
        </w:rPr>
        <w:t xml:space="preserve">strony </w:t>
      </w:r>
      <w:r w:rsidRPr="00882ED4">
        <w:rPr>
          <w:rFonts w:ascii="Arial Narrow" w:hAnsi="Arial Narrow"/>
          <w:sz w:val="22"/>
          <w:szCs w:val="22"/>
        </w:rPr>
        <w:t>Zamawiającego</w:t>
      </w:r>
      <w:r w:rsidR="00C44506" w:rsidRPr="00882ED4">
        <w:rPr>
          <w:rFonts w:ascii="Arial Narrow" w:hAnsi="Arial Narrow"/>
          <w:sz w:val="22"/>
          <w:szCs w:val="22"/>
        </w:rPr>
        <w:t xml:space="preserve"> </w:t>
      </w:r>
      <w:r w:rsidRPr="00882ED4">
        <w:rPr>
          <w:rFonts w:ascii="Arial Narrow" w:hAnsi="Arial Narrow"/>
          <w:sz w:val="22"/>
          <w:szCs w:val="22"/>
        </w:rPr>
        <w:t>nad</w:t>
      </w:r>
      <w:r>
        <w:rPr>
          <w:rFonts w:ascii="Arial Narrow" w:hAnsi="Arial Narrow"/>
          <w:sz w:val="22"/>
          <w:szCs w:val="22"/>
        </w:rPr>
        <w:t xml:space="preserve"> </w:t>
      </w:r>
      <w:r w:rsidRPr="00882ED4">
        <w:rPr>
          <w:rFonts w:ascii="Arial Narrow" w:hAnsi="Arial Narrow"/>
          <w:sz w:val="22"/>
          <w:szCs w:val="22"/>
        </w:rPr>
        <w:t xml:space="preserve">realizacją </w:t>
      </w:r>
      <w:r>
        <w:rPr>
          <w:rFonts w:ascii="Arial Narrow" w:hAnsi="Arial Narrow"/>
          <w:sz w:val="22"/>
          <w:szCs w:val="22"/>
        </w:rPr>
        <w:t xml:space="preserve">przedmiotu </w:t>
      </w:r>
      <w:r w:rsidRPr="00882ED4">
        <w:rPr>
          <w:rFonts w:ascii="Arial Narrow" w:hAnsi="Arial Narrow"/>
          <w:sz w:val="22"/>
          <w:szCs w:val="22"/>
        </w:rPr>
        <w:t xml:space="preserve">umowy </w:t>
      </w:r>
      <w:r>
        <w:rPr>
          <w:rFonts w:ascii="Arial Narrow" w:hAnsi="Arial Narrow"/>
          <w:sz w:val="22"/>
          <w:szCs w:val="22"/>
        </w:rPr>
        <w:t>będzie</w:t>
      </w:r>
      <w:r w:rsidR="00C44506" w:rsidRPr="00882ED4">
        <w:rPr>
          <w:rFonts w:ascii="Arial Narrow" w:hAnsi="Arial Narrow"/>
          <w:sz w:val="22"/>
          <w:szCs w:val="22"/>
        </w:rPr>
        <w:t xml:space="preserve"> pełnić: </w:t>
      </w:r>
      <w:r w:rsidR="00226FCC" w:rsidRPr="00226FCC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p.o. Szefa Zaopatrzenia Medycznego, Kierownik Wydziału Zaopatrzenia i Naprawy Sprzętu Medycznego</w:t>
      </w:r>
      <w:r w:rsidR="00D57E39" w:rsidRPr="00882ED4">
        <w:rPr>
          <w:rFonts w:ascii="Arial Narrow" w:hAnsi="Arial Narrow"/>
          <w:sz w:val="22"/>
          <w:szCs w:val="22"/>
        </w:rPr>
        <w:t xml:space="preserve"> </w:t>
      </w:r>
      <w:r w:rsidR="00226FCC" w:rsidRPr="00226FCC">
        <w:rPr>
          <w:rFonts w:ascii="Arial Narrow" w:hAnsi="Arial Narrow"/>
          <w:b/>
          <w:sz w:val="22"/>
          <w:szCs w:val="22"/>
        </w:rPr>
        <w:t>p.</w:t>
      </w:r>
      <w:r w:rsidR="00226FCC">
        <w:rPr>
          <w:rFonts w:ascii="Arial Narrow" w:hAnsi="Arial Narrow"/>
          <w:sz w:val="22"/>
          <w:szCs w:val="22"/>
        </w:rPr>
        <w:t xml:space="preserve"> </w:t>
      </w:r>
      <w:r w:rsidRPr="00882ED4">
        <w:rPr>
          <w:rFonts w:ascii="Arial Narrow" w:hAnsi="Arial Narrow"/>
          <w:b/>
          <w:sz w:val="22"/>
          <w:szCs w:val="22"/>
        </w:rPr>
        <w:t>Piotr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="00DC3405" w:rsidRPr="00882ED4">
        <w:rPr>
          <w:rFonts w:ascii="Arial Narrow" w:hAnsi="Arial Narrow"/>
          <w:b/>
          <w:sz w:val="22"/>
          <w:szCs w:val="22"/>
        </w:rPr>
        <w:t xml:space="preserve">Lesiński </w:t>
      </w:r>
      <w:r w:rsidR="00DC3405">
        <w:rPr>
          <w:rFonts w:ascii="Arial Narrow" w:hAnsi="Arial Narrow"/>
          <w:b/>
          <w:sz w:val="22"/>
          <w:szCs w:val="22"/>
        </w:rPr>
        <w:t>tel.</w:t>
      </w:r>
      <w:r w:rsidR="00F056A2">
        <w:rPr>
          <w:rFonts w:ascii="Arial Narrow" w:hAnsi="Arial Narrow"/>
          <w:b/>
          <w:sz w:val="22"/>
          <w:szCs w:val="22"/>
        </w:rPr>
        <w:t xml:space="preserve"> </w:t>
      </w:r>
      <w:r w:rsidR="004C510F">
        <w:rPr>
          <w:rFonts w:ascii="Arial Narrow" w:hAnsi="Arial Narrow"/>
          <w:b/>
          <w:sz w:val="22"/>
          <w:szCs w:val="22"/>
        </w:rPr>
        <w:t xml:space="preserve"> 261 417</w:t>
      </w:r>
      <w:r w:rsidR="00F056A2">
        <w:rPr>
          <w:rFonts w:ascii="Arial Narrow" w:hAnsi="Arial Narrow"/>
          <w:b/>
          <w:sz w:val="22"/>
          <w:szCs w:val="22"/>
        </w:rPr>
        <w:t> </w:t>
      </w:r>
      <w:r>
        <w:rPr>
          <w:rFonts w:ascii="Arial Narrow" w:hAnsi="Arial Narrow"/>
          <w:b/>
          <w:sz w:val="22"/>
          <w:szCs w:val="22"/>
        </w:rPr>
        <w:t>387 lub 261</w:t>
      </w:r>
      <w:r w:rsidR="004C510F">
        <w:rPr>
          <w:rFonts w:ascii="Arial Narrow" w:hAnsi="Arial Narrow"/>
          <w:b/>
          <w:sz w:val="22"/>
          <w:szCs w:val="22"/>
        </w:rPr>
        <w:t xml:space="preserve"> 417 388; </w:t>
      </w:r>
      <w:r w:rsidR="00D57E39" w:rsidRPr="00882ED4">
        <w:rPr>
          <w:rFonts w:ascii="Arial Narrow" w:hAnsi="Arial Narrow"/>
          <w:b/>
          <w:sz w:val="22"/>
          <w:szCs w:val="22"/>
        </w:rPr>
        <w:t xml:space="preserve">adres: </w:t>
      </w:r>
      <w:hyperlink r:id="rId9" w:history="1">
        <w:r w:rsidR="00F056A2" w:rsidRPr="00FE1BB7">
          <w:rPr>
            <w:rStyle w:val="Hipercze"/>
            <w:rFonts w:ascii="Arial Narrow" w:hAnsi="Arial Narrow"/>
            <w:b/>
            <w:sz w:val="22"/>
            <w:szCs w:val="22"/>
          </w:rPr>
          <w:t>p.lesiński@10wsk.mil.pl</w:t>
        </w:r>
      </w:hyperlink>
      <w:r w:rsidR="00F056A2">
        <w:rPr>
          <w:rFonts w:ascii="Arial Narrow" w:hAnsi="Arial Narrow"/>
          <w:b/>
          <w:sz w:val="22"/>
          <w:szCs w:val="22"/>
        </w:rPr>
        <w:t xml:space="preserve"> </w:t>
      </w:r>
      <w:r w:rsidR="00D57E39" w:rsidRPr="00882ED4">
        <w:rPr>
          <w:rFonts w:ascii="Arial Narrow" w:hAnsi="Arial Narrow"/>
          <w:b/>
          <w:sz w:val="22"/>
          <w:szCs w:val="22"/>
        </w:rPr>
        <w:tab/>
      </w:r>
    </w:p>
    <w:p w14:paraId="7C703155" w14:textId="7F843C46" w:rsidR="00750D55" w:rsidRDefault="00750D55" w:rsidP="00F056A2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Osobą odpowiedzialną za odbiór sprzętu/przyjęcie przedmiotu zamówienia jest </w:t>
      </w:r>
      <w:r w:rsidRPr="00226FCC">
        <w:rPr>
          <w:rFonts w:ascii="Arial Narrow" w:hAnsi="Arial Narrow"/>
          <w:b/>
          <w:sz w:val="22"/>
          <w:szCs w:val="22"/>
        </w:rPr>
        <w:t>p</w:t>
      </w:r>
      <w:r w:rsidR="00B023B0">
        <w:rPr>
          <w:rFonts w:ascii="Arial Narrow" w:hAnsi="Arial Narrow"/>
          <w:b/>
          <w:sz w:val="22"/>
          <w:szCs w:val="22"/>
        </w:rPr>
        <w:t>.</w:t>
      </w:r>
      <w:r w:rsidR="005D134D" w:rsidRPr="00226FCC">
        <w:rPr>
          <w:rFonts w:ascii="Arial Narrow" w:hAnsi="Arial Narrow"/>
          <w:b/>
          <w:sz w:val="22"/>
          <w:szCs w:val="22"/>
        </w:rPr>
        <w:t xml:space="preserve"> </w:t>
      </w:r>
      <w:r w:rsidR="00226FCC" w:rsidRPr="00226FCC">
        <w:rPr>
          <w:rFonts w:ascii="Arial Narrow" w:hAnsi="Arial Narrow"/>
          <w:b/>
          <w:sz w:val="22"/>
          <w:szCs w:val="22"/>
        </w:rPr>
        <w:t>Daria Wi</w:t>
      </w:r>
      <w:r w:rsidR="001B08ED">
        <w:rPr>
          <w:rFonts w:ascii="Arial Narrow" w:hAnsi="Arial Narrow"/>
          <w:b/>
          <w:sz w:val="22"/>
          <w:szCs w:val="22"/>
        </w:rPr>
        <w:t>ś</w:t>
      </w:r>
      <w:r w:rsidR="00226FCC" w:rsidRPr="00226FCC">
        <w:rPr>
          <w:rFonts w:ascii="Arial Narrow" w:hAnsi="Arial Narrow"/>
          <w:b/>
          <w:sz w:val="22"/>
          <w:szCs w:val="22"/>
        </w:rPr>
        <w:t>niewska, nr tel. 261 416 215</w:t>
      </w:r>
      <w:r w:rsidRPr="00226FCC">
        <w:rPr>
          <w:rFonts w:ascii="Arial Narrow" w:hAnsi="Arial Narrow"/>
          <w:b/>
          <w:sz w:val="22"/>
          <w:szCs w:val="22"/>
        </w:rPr>
        <w:t xml:space="preserve">, e-mail: </w:t>
      </w:r>
      <w:hyperlink r:id="rId10" w:history="1">
        <w:r w:rsidR="00DC3405" w:rsidRPr="00475E3F">
          <w:rPr>
            <w:rStyle w:val="Hipercze"/>
            <w:rFonts w:ascii="Arial Narrow" w:hAnsi="Arial Narrow"/>
            <w:b/>
            <w:sz w:val="22"/>
            <w:szCs w:val="22"/>
          </w:rPr>
          <w:t>d.wisniewska@10wsk.mil.pl</w:t>
        </w:r>
      </w:hyperlink>
      <w:r w:rsidR="00DC3405">
        <w:rPr>
          <w:rFonts w:ascii="Arial Narrow" w:hAnsi="Arial Narrow"/>
          <w:b/>
          <w:sz w:val="22"/>
          <w:szCs w:val="22"/>
        </w:rPr>
        <w:t xml:space="preserve"> </w:t>
      </w:r>
    </w:p>
    <w:p w14:paraId="38AA77AF" w14:textId="3A905A8B" w:rsidR="00DC3405" w:rsidRPr="00DC3405" w:rsidRDefault="00DC3405" w:rsidP="00F056A2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DC3405">
        <w:rPr>
          <w:rFonts w:ascii="Arial Narrow" w:hAnsi="Arial Narrow"/>
          <w:bCs/>
          <w:sz w:val="22"/>
          <w:szCs w:val="22"/>
        </w:rPr>
        <w:t xml:space="preserve">Nadzór nad sprawami dotyczącymi awarii i napraw ze strony </w:t>
      </w:r>
      <w:r w:rsidRPr="00DC3405">
        <w:rPr>
          <w:rFonts w:ascii="Arial Narrow" w:hAnsi="Arial Narrow"/>
          <w:b/>
          <w:sz w:val="22"/>
          <w:szCs w:val="22"/>
        </w:rPr>
        <w:t>Zamawiającego</w:t>
      </w:r>
      <w:r w:rsidRPr="00DC3405">
        <w:rPr>
          <w:rFonts w:ascii="Arial Narrow" w:hAnsi="Arial Narrow"/>
          <w:bCs/>
          <w:sz w:val="22"/>
          <w:szCs w:val="22"/>
        </w:rPr>
        <w:t xml:space="preserve"> będzie pełnić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DC3405">
        <w:rPr>
          <w:rFonts w:ascii="Arial Narrow" w:hAnsi="Arial Narrow"/>
          <w:b/>
          <w:sz w:val="22"/>
          <w:szCs w:val="22"/>
        </w:rPr>
        <w:t>p. Agata Graczyk, tel</w:t>
      </w:r>
      <w:r>
        <w:rPr>
          <w:rFonts w:ascii="Arial Narrow" w:hAnsi="Arial Narrow"/>
          <w:bCs/>
          <w:sz w:val="22"/>
          <w:szCs w:val="22"/>
        </w:rPr>
        <w:t xml:space="preserve">. </w:t>
      </w:r>
      <w:r w:rsidRPr="00DC3405">
        <w:rPr>
          <w:rFonts w:ascii="Arial Narrow" w:hAnsi="Arial Narrow"/>
          <w:b/>
          <w:sz w:val="22"/>
          <w:szCs w:val="22"/>
        </w:rPr>
        <w:t>261 417 389, e-mail</w:t>
      </w:r>
      <w:r>
        <w:rPr>
          <w:rFonts w:ascii="Arial Narrow" w:hAnsi="Arial Narrow"/>
          <w:bCs/>
          <w:sz w:val="22"/>
          <w:szCs w:val="22"/>
        </w:rPr>
        <w:t xml:space="preserve"> </w:t>
      </w:r>
      <w:hyperlink r:id="rId11" w:history="1">
        <w:r w:rsidRPr="00475E3F">
          <w:rPr>
            <w:rStyle w:val="Hipercze"/>
            <w:rFonts w:ascii="Arial Narrow" w:hAnsi="Arial Narrow"/>
            <w:b/>
            <w:sz w:val="22"/>
            <w:szCs w:val="22"/>
          </w:rPr>
          <w:t>agata.kostencka@10wsk.mil.pl</w:t>
        </w:r>
      </w:hyperlink>
      <w:r>
        <w:rPr>
          <w:rFonts w:ascii="Arial Narrow" w:hAnsi="Arial Narrow"/>
          <w:bCs/>
          <w:sz w:val="22"/>
          <w:szCs w:val="22"/>
        </w:rPr>
        <w:t xml:space="preserve"> </w:t>
      </w:r>
    </w:p>
    <w:p w14:paraId="77217386" w14:textId="77777777" w:rsidR="00C44506" w:rsidRPr="00750D55" w:rsidRDefault="00C44506" w:rsidP="00F056A2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381FF0">
        <w:rPr>
          <w:rFonts w:ascii="Arial Narrow" w:hAnsi="Arial Narrow"/>
          <w:sz w:val="22"/>
          <w:szCs w:val="22"/>
        </w:rPr>
        <w:t xml:space="preserve">Nadzór nad realizacją umowy ze strony </w:t>
      </w:r>
      <w:r w:rsidRPr="00C172D3">
        <w:rPr>
          <w:rFonts w:ascii="Arial Narrow" w:hAnsi="Arial Narrow"/>
          <w:b/>
          <w:sz w:val="22"/>
          <w:szCs w:val="22"/>
        </w:rPr>
        <w:t>Wykonawcy</w:t>
      </w:r>
      <w:r w:rsidRPr="00C172D3">
        <w:rPr>
          <w:rFonts w:ascii="Arial Narrow" w:hAnsi="Arial Narrow"/>
          <w:sz w:val="22"/>
          <w:szCs w:val="22"/>
        </w:rPr>
        <w:t xml:space="preserve"> będzie pełnić </w:t>
      </w:r>
      <w:r w:rsidRPr="003823AB">
        <w:rPr>
          <w:rFonts w:ascii="Arial Narrow" w:hAnsi="Arial Narrow"/>
          <w:b/>
          <w:sz w:val="22"/>
          <w:szCs w:val="22"/>
        </w:rPr>
        <w:t xml:space="preserve">p. </w:t>
      </w:r>
      <w:r w:rsidR="00A23D9E" w:rsidRPr="003823AB">
        <w:rPr>
          <w:rFonts w:ascii="Arial Narrow" w:hAnsi="Arial Narrow" w:cs="Helvetica"/>
          <w:b/>
          <w:sz w:val="22"/>
          <w:szCs w:val="22"/>
        </w:rPr>
        <w:t>..............</w:t>
      </w:r>
      <w:r w:rsidR="00A23D9E" w:rsidRPr="003823AB">
        <w:rPr>
          <w:rFonts w:ascii="Arial Narrow" w:hAnsi="Arial Narrow"/>
          <w:b/>
          <w:sz w:val="22"/>
          <w:szCs w:val="22"/>
        </w:rPr>
        <w:t xml:space="preserve">tel. </w:t>
      </w:r>
      <w:r w:rsidR="00A23D9E" w:rsidRPr="003823AB">
        <w:rPr>
          <w:rFonts w:ascii="Arial Narrow" w:hAnsi="Arial Narrow" w:cs="Helvetica"/>
          <w:b/>
          <w:sz w:val="22"/>
          <w:szCs w:val="22"/>
        </w:rPr>
        <w:t>.....................</w:t>
      </w:r>
      <w:r w:rsidR="005B1066" w:rsidRPr="003823AB">
        <w:rPr>
          <w:rFonts w:ascii="Arial Narrow" w:hAnsi="Arial Narrow" w:cs="Helvetica"/>
          <w:b/>
          <w:sz w:val="22"/>
          <w:szCs w:val="22"/>
        </w:rPr>
        <w:t xml:space="preserve">, </w:t>
      </w:r>
      <w:r w:rsidR="00DA0E23" w:rsidRPr="003823AB">
        <w:rPr>
          <w:rFonts w:ascii="Arial Narrow" w:hAnsi="Arial Narrow"/>
          <w:b/>
          <w:sz w:val="22"/>
          <w:szCs w:val="22"/>
        </w:rPr>
        <w:t>e- mail</w:t>
      </w:r>
      <w:r w:rsidR="005B1066" w:rsidRPr="003823AB">
        <w:rPr>
          <w:rFonts w:ascii="Arial Narrow" w:hAnsi="Arial Narrow"/>
          <w:b/>
          <w:sz w:val="22"/>
          <w:szCs w:val="22"/>
        </w:rPr>
        <w:t xml:space="preserve">:  </w:t>
      </w:r>
      <w:r w:rsidR="00A23D9E" w:rsidRPr="003823AB">
        <w:rPr>
          <w:rFonts w:ascii="Arial Narrow" w:hAnsi="Arial Narrow" w:cs="Helvetica"/>
          <w:b/>
          <w:color w:val="0000FF"/>
          <w:sz w:val="22"/>
          <w:szCs w:val="22"/>
        </w:rPr>
        <w:t>..............................</w:t>
      </w:r>
    </w:p>
    <w:p w14:paraId="5959E060" w14:textId="77777777" w:rsidR="00750D55" w:rsidRDefault="00750D55" w:rsidP="00F056A2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  <w:lang w:eastAsia="pl-PL"/>
        </w:rPr>
      </w:pPr>
      <w:r w:rsidRPr="00750D55">
        <w:rPr>
          <w:rFonts w:ascii="Arial Narrow" w:hAnsi="Arial Narrow"/>
          <w:sz w:val="22"/>
          <w:szCs w:val="22"/>
          <w:lang w:eastAsia="pl-PL"/>
        </w:rPr>
        <w:t>Zgłoszenia napraw gwarancyjnych należy składać pod nr tel. …………………………. lub na adres e-mail: ……………….</w:t>
      </w:r>
    </w:p>
    <w:p w14:paraId="6801B716" w14:textId="77777777" w:rsidR="00AD1EDF" w:rsidRPr="00AD1EDF" w:rsidRDefault="00AD1EDF" w:rsidP="00F056A2">
      <w:pPr>
        <w:pStyle w:val="Akapitzlis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  <w:lang w:eastAsia="pl-PL"/>
        </w:rPr>
      </w:pPr>
      <w:r w:rsidRPr="00C245A6">
        <w:rPr>
          <w:rFonts w:ascii="Arial Narrow" w:hAnsi="Arial Narrow"/>
          <w:sz w:val="22"/>
        </w:rPr>
        <w:t>Zmiany osób wskazanych w ust. powyżej nie wymagają aneksu do umowy pod warunkiem pisemnego poinformowania drugiej strony o zaistnieniu zmiany</w:t>
      </w:r>
      <w:r>
        <w:rPr>
          <w:rFonts w:ascii="Arial Narrow" w:hAnsi="Arial Narrow"/>
        </w:rPr>
        <w:t>.</w:t>
      </w:r>
    </w:p>
    <w:p w14:paraId="24D9BCA2" w14:textId="77777777" w:rsidR="00AD1EDF" w:rsidRPr="00750D55" w:rsidRDefault="00AD1EDF" w:rsidP="00AD1EDF">
      <w:pPr>
        <w:pStyle w:val="Akapitzlist"/>
        <w:ind w:left="360"/>
        <w:rPr>
          <w:rFonts w:ascii="Arial Narrow" w:hAnsi="Arial Narrow"/>
          <w:sz w:val="22"/>
          <w:szCs w:val="22"/>
          <w:lang w:eastAsia="pl-PL"/>
        </w:rPr>
      </w:pPr>
    </w:p>
    <w:p w14:paraId="50264D12" w14:textId="77777777" w:rsidR="00C44506" w:rsidRPr="00C172D3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lastRenderedPageBreak/>
        <w:t>§ 6</w:t>
      </w:r>
    </w:p>
    <w:p w14:paraId="68678A8C" w14:textId="77777777" w:rsidR="00C44506" w:rsidRPr="00C172D3" w:rsidRDefault="00C44506" w:rsidP="00F056A2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="284"/>
        <w:jc w:val="both"/>
        <w:rPr>
          <w:rFonts w:ascii="Arial Narrow" w:hAnsi="Arial Narrow"/>
          <w:bCs/>
          <w:sz w:val="22"/>
          <w:szCs w:val="22"/>
        </w:rPr>
      </w:pPr>
      <w:r w:rsidRPr="00C172D3">
        <w:rPr>
          <w:rFonts w:ascii="Arial Narrow" w:hAnsi="Arial Narrow"/>
          <w:b/>
          <w:sz w:val="22"/>
          <w:szCs w:val="22"/>
        </w:rPr>
        <w:t xml:space="preserve">Wykonawca </w:t>
      </w:r>
      <w:r w:rsidRPr="00C172D3">
        <w:rPr>
          <w:rFonts w:ascii="Arial Narrow" w:hAnsi="Arial Narrow"/>
          <w:bCs/>
          <w:sz w:val="22"/>
          <w:szCs w:val="22"/>
        </w:rPr>
        <w:t>może dokonać cesji wierzytelności wynikających z niniejszej umowy w</w:t>
      </w:r>
      <w:r w:rsidR="003922B4" w:rsidRPr="00C172D3">
        <w:rPr>
          <w:rFonts w:ascii="Arial Narrow" w:hAnsi="Arial Narrow"/>
          <w:bCs/>
          <w:sz w:val="22"/>
          <w:szCs w:val="22"/>
        </w:rPr>
        <w:t xml:space="preserve">yłącznie za zgodą </w:t>
      </w:r>
      <w:r w:rsidR="00750D55">
        <w:rPr>
          <w:rFonts w:ascii="Arial Narrow" w:hAnsi="Arial Narrow"/>
          <w:bCs/>
          <w:sz w:val="22"/>
          <w:szCs w:val="22"/>
        </w:rPr>
        <w:t>podmiotu tworzącego</w:t>
      </w:r>
      <w:r w:rsidR="001769AE" w:rsidRPr="00C172D3">
        <w:rPr>
          <w:rFonts w:ascii="Arial Narrow" w:hAnsi="Arial Narrow"/>
          <w:bCs/>
          <w:sz w:val="22"/>
          <w:szCs w:val="22"/>
        </w:rPr>
        <w:t xml:space="preserve"> (</w:t>
      </w:r>
      <w:r w:rsidR="006A45E0" w:rsidRPr="00C172D3">
        <w:rPr>
          <w:rFonts w:ascii="Arial Narrow" w:hAnsi="Arial Narrow"/>
          <w:bCs/>
          <w:sz w:val="22"/>
          <w:szCs w:val="22"/>
        </w:rPr>
        <w:t xml:space="preserve">Minister Obrony Narodowej) </w:t>
      </w:r>
      <w:r w:rsidRPr="00C172D3">
        <w:rPr>
          <w:rFonts w:ascii="Arial Narrow" w:hAnsi="Arial Narrow"/>
          <w:bCs/>
          <w:sz w:val="22"/>
          <w:szCs w:val="22"/>
        </w:rPr>
        <w:t>wyrażoną na piśmie.</w:t>
      </w:r>
    </w:p>
    <w:p w14:paraId="673B02FC" w14:textId="77777777" w:rsidR="003823AB" w:rsidRDefault="003823AB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0941B8A4" w14:textId="77777777" w:rsidR="001B08ED" w:rsidRDefault="001B08ED" w:rsidP="00AD4756">
      <w:pPr>
        <w:overflowPunct w:val="0"/>
        <w:autoSpaceDE w:val="0"/>
        <w:autoSpaceDN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</w:p>
    <w:p w14:paraId="5DEE6D7D" w14:textId="216A6216" w:rsidR="00C44506" w:rsidRPr="00C172D3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>§ 7</w:t>
      </w:r>
    </w:p>
    <w:p w14:paraId="1EEB3C7D" w14:textId="77777777" w:rsidR="005A73E5" w:rsidRDefault="00C44506" w:rsidP="00714CA5">
      <w:pPr>
        <w:numPr>
          <w:ilvl w:val="1"/>
          <w:numId w:val="2"/>
        </w:numPr>
        <w:tabs>
          <w:tab w:val="clear" w:pos="144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5A73E5">
        <w:rPr>
          <w:rFonts w:ascii="Arial Narrow" w:hAnsi="Arial Narrow"/>
          <w:sz w:val="22"/>
          <w:szCs w:val="22"/>
        </w:rPr>
        <w:t>Jako walutę płatności przyjmuje się PLN.</w:t>
      </w:r>
    </w:p>
    <w:p w14:paraId="417C465A" w14:textId="73BCD83B" w:rsidR="00C44506" w:rsidRPr="00C172D3" w:rsidRDefault="00C44506" w:rsidP="00714CA5">
      <w:pPr>
        <w:numPr>
          <w:ilvl w:val="1"/>
          <w:numId w:val="2"/>
        </w:numPr>
        <w:tabs>
          <w:tab w:val="clear" w:pos="144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Termin płatności wynosi </w:t>
      </w:r>
      <w:r w:rsidR="00E65C4A">
        <w:rPr>
          <w:rFonts w:ascii="Arial Narrow" w:hAnsi="Arial Narrow"/>
          <w:sz w:val="22"/>
          <w:szCs w:val="22"/>
        </w:rPr>
        <w:t>60</w:t>
      </w:r>
      <w:r w:rsidRPr="00C172D3">
        <w:rPr>
          <w:rFonts w:ascii="Arial Narrow" w:hAnsi="Arial Narrow"/>
          <w:sz w:val="22"/>
          <w:szCs w:val="22"/>
        </w:rPr>
        <w:t xml:space="preserve"> dni </w:t>
      </w:r>
      <w:r w:rsidR="008B1C1F">
        <w:rPr>
          <w:rFonts w:ascii="Arial Narrow" w:hAnsi="Arial Narrow"/>
          <w:sz w:val="22"/>
          <w:szCs w:val="22"/>
        </w:rPr>
        <w:t>kalendarzowych</w:t>
      </w:r>
      <w:r w:rsidR="00AD1EDF">
        <w:rPr>
          <w:rFonts w:ascii="Arial Narrow" w:hAnsi="Arial Narrow"/>
          <w:sz w:val="22"/>
          <w:szCs w:val="22"/>
        </w:rPr>
        <w:t>,</w:t>
      </w:r>
      <w:r w:rsidR="008B1C1F">
        <w:rPr>
          <w:rFonts w:ascii="Arial Narrow" w:hAnsi="Arial Narrow"/>
          <w:sz w:val="22"/>
          <w:szCs w:val="22"/>
        </w:rPr>
        <w:t xml:space="preserve"> </w:t>
      </w:r>
      <w:r w:rsidRPr="00C172D3">
        <w:rPr>
          <w:rFonts w:ascii="Arial Narrow" w:hAnsi="Arial Narrow"/>
          <w:sz w:val="22"/>
          <w:szCs w:val="22"/>
        </w:rPr>
        <w:t>od dnia</w:t>
      </w:r>
      <w:r w:rsidR="00F54073" w:rsidRPr="00C172D3">
        <w:rPr>
          <w:rFonts w:ascii="Arial Narrow" w:hAnsi="Arial Narrow"/>
          <w:sz w:val="22"/>
          <w:szCs w:val="22"/>
        </w:rPr>
        <w:t xml:space="preserve"> doręczenia </w:t>
      </w:r>
      <w:r w:rsidR="00F54073" w:rsidRPr="00AD1EDF">
        <w:rPr>
          <w:rFonts w:ascii="Arial Narrow" w:hAnsi="Arial Narrow"/>
          <w:b/>
          <w:sz w:val="22"/>
          <w:szCs w:val="22"/>
        </w:rPr>
        <w:t>Zamawiającemu</w:t>
      </w:r>
      <w:r w:rsidR="00F54073" w:rsidRPr="00C172D3">
        <w:rPr>
          <w:rFonts w:ascii="Arial Narrow" w:hAnsi="Arial Narrow"/>
          <w:sz w:val="22"/>
          <w:szCs w:val="22"/>
        </w:rPr>
        <w:t xml:space="preserve"> </w:t>
      </w:r>
      <w:r w:rsidRPr="00C172D3">
        <w:rPr>
          <w:rFonts w:ascii="Arial Narrow" w:hAnsi="Arial Narrow"/>
          <w:sz w:val="22"/>
          <w:szCs w:val="22"/>
        </w:rPr>
        <w:t>prawidłowo wystawi</w:t>
      </w:r>
      <w:r w:rsidR="00F54073" w:rsidRPr="00C172D3">
        <w:rPr>
          <w:rFonts w:ascii="Arial Narrow" w:hAnsi="Arial Narrow"/>
          <w:sz w:val="22"/>
          <w:szCs w:val="22"/>
        </w:rPr>
        <w:t>onej</w:t>
      </w:r>
      <w:r w:rsidRPr="00C172D3">
        <w:rPr>
          <w:rFonts w:ascii="Arial Narrow" w:hAnsi="Arial Narrow"/>
          <w:sz w:val="22"/>
          <w:szCs w:val="22"/>
        </w:rPr>
        <w:t xml:space="preserve"> przez </w:t>
      </w:r>
      <w:r w:rsidRPr="00C172D3">
        <w:rPr>
          <w:rFonts w:ascii="Arial Narrow" w:hAnsi="Arial Narrow"/>
          <w:b/>
          <w:sz w:val="22"/>
          <w:szCs w:val="22"/>
        </w:rPr>
        <w:t xml:space="preserve">Wykonawcę </w:t>
      </w:r>
      <w:r w:rsidRPr="00C172D3">
        <w:rPr>
          <w:rFonts w:ascii="Arial Narrow" w:hAnsi="Arial Narrow"/>
          <w:sz w:val="22"/>
          <w:szCs w:val="22"/>
        </w:rPr>
        <w:t>faktury</w:t>
      </w:r>
      <w:r w:rsidRPr="00C172D3">
        <w:rPr>
          <w:rFonts w:ascii="Arial Narrow" w:hAnsi="Arial Narrow"/>
          <w:b/>
          <w:sz w:val="22"/>
          <w:szCs w:val="22"/>
        </w:rPr>
        <w:t>,</w:t>
      </w:r>
      <w:r w:rsidRPr="00C172D3">
        <w:rPr>
          <w:rFonts w:ascii="Arial Narrow" w:hAnsi="Arial Narrow"/>
          <w:sz w:val="22"/>
          <w:szCs w:val="22"/>
        </w:rPr>
        <w:t xml:space="preserve"> na konto bankowe </w:t>
      </w:r>
      <w:r w:rsidRPr="00C172D3">
        <w:rPr>
          <w:rFonts w:ascii="Arial Narrow" w:hAnsi="Arial Narrow"/>
          <w:b/>
          <w:sz w:val="22"/>
          <w:szCs w:val="22"/>
        </w:rPr>
        <w:t xml:space="preserve">Wykonawcy </w:t>
      </w:r>
      <w:r w:rsidR="00A556D5" w:rsidRPr="00C172D3">
        <w:rPr>
          <w:rFonts w:ascii="Arial Narrow" w:hAnsi="Arial Narrow"/>
          <w:sz w:val="22"/>
          <w:szCs w:val="22"/>
        </w:rPr>
        <w:t>wskazane na fakturze,</w:t>
      </w:r>
      <w:r w:rsidR="000C2928">
        <w:rPr>
          <w:rFonts w:ascii="Arial Narrow" w:hAnsi="Arial Narrow"/>
          <w:sz w:val="22"/>
          <w:szCs w:val="22"/>
        </w:rPr>
        <w:t xml:space="preserve"> </w:t>
      </w:r>
      <w:r w:rsidRPr="00C172D3">
        <w:rPr>
          <w:rFonts w:ascii="Arial Narrow" w:hAnsi="Arial Narrow"/>
          <w:sz w:val="22"/>
          <w:szCs w:val="22"/>
        </w:rPr>
        <w:t xml:space="preserve">z zastrzeżeniem, że termin dostarczenia faktury do </w:t>
      </w:r>
      <w:r w:rsidR="00E64818" w:rsidRPr="00AD1EDF">
        <w:rPr>
          <w:rFonts w:ascii="Arial Narrow" w:hAnsi="Arial Narrow"/>
          <w:b/>
          <w:sz w:val="22"/>
          <w:szCs w:val="22"/>
        </w:rPr>
        <w:t>Zamawiającego</w:t>
      </w:r>
      <w:r w:rsidRPr="00C172D3">
        <w:rPr>
          <w:rFonts w:ascii="Arial Narrow" w:hAnsi="Arial Narrow"/>
          <w:sz w:val="22"/>
          <w:szCs w:val="22"/>
        </w:rPr>
        <w:t xml:space="preserve"> nie może przekraczać </w:t>
      </w:r>
      <w:r w:rsidR="00897CDC">
        <w:rPr>
          <w:rFonts w:ascii="Arial Narrow" w:hAnsi="Arial Narrow"/>
          <w:sz w:val="22"/>
          <w:szCs w:val="22"/>
        </w:rPr>
        <w:t>2</w:t>
      </w:r>
      <w:r w:rsidRPr="00C172D3">
        <w:rPr>
          <w:rFonts w:ascii="Arial Narrow" w:hAnsi="Arial Narrow"/>
          <w:sz w:val="22"/>
          <w:szCs w:val="22"/>
        </w:rPr>
        <w:t xml:space="preserve"> dni od dnia jej prawidłowego wystawienia, a każdy dzień zwłoki powoduje odpowiednio przesunięcie terminu płatności. </w:t>
      </w:r>
    </w:p>
    <w:p w14:paraId="57A3B459" w14:textId="77777777" w:rsidR="00C32F7C" w:rsidRDefault="00C44506" w:rsidP="00714CA5">
      <w:pPr>
        <w:numPr>
          <w:ilvl w:val="1"/>
          <w:numId w:val="2"/>
        </w:numPr>
        <w:tabs>
          <w:tab w:val="clear" w:pos="1440"/>
          <w:tab w:val="left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Za datę płatności przyjmuje się dzień </w:t>
      </w:r>
      <w:r w:rsidR="00FE1B3E">
        <w:rPr>
          <w:rFonts w:ascii="Arial Narrow" w:hAnsi="Arial Narrow"/>
          <w:sz w:val="22"/>
          <w:szCs w:val="22"/>
        </w:rPr>
        <w:t>obciążenia</w:t>
      </w:r>
      <w:r w:rsidRPr="00C172D3">
        <w:rPr>
          <w:rFonts w:ascii="Arial Narrow" w:hAnsi="Arial Narrow"/>
          <w:sz w:val="22"/>
          <w:szCs w:val="22"/>
        </w:rPr>
        <w:t xml:space="preserve"> rachunku bankowego </w:t>
      </w:r>
      <w:r w:rsidR="00D6017B" w:rsidRPr="00AD1EDF">
        <w:rPr>
          <w:rFonts w:ascii="Arial Narrow" w:hAnsi="Arial Narrow"/>
          <w:b/>
          <w:sz w:val="22"/>
          <w:szCs w:val="22"/>
        </w:rPr>
        <w:t>Zamawiającego</w:t>
      </w:r>
      <w:r w:rsidRPr="00C172D3">
        <w:rPr>
          <w:rFonts w:ascii="Arial Narrow" w:hAnsi="Arial Narrow"/>
          <w:sz w:val="22"/>
          <w:szCs w:val="22"/>
        </w:rPr>
        <w:t>.</w:t>
      </w:r>
    </w:p>
    <w:p w14:paraId="3E4AA960" w14:textId="33512486" w:rsidR="00C32F7C" w:rsidRPr="00C32F7C" w:rsidRDefault="00C32F7C" w:rsidP="00B023B0">
      <w:pPr>
        <w:tabs>
          <w:tab w:val="left" w:pos="36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150A90E" w14:textId="77777777" w:rsidR="00FD704B" w:rsidRPr="00C172D3" w:rsidRDefault="00FD704B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1E726E7B" w14:textId="77777777" w:rsidR="00C44506" w:rsidRPr="00C172D3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>§ 8</w:t>
      </w:r>
    </w:p>
    <w:p w14:paraId="270529D8" w14:textId="77777777" w:rsidR="0073189A" w:rsidRDefault="00C44506" w:rsidP="00A03E20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b/>
          <w:sz w:val="22"/>
          <w:szCs w:val="22"/>
        </w:rPr>
        <w:t>Wykonawca</w:t>
      </w:r>
      <w:r w:rsidRPr="00C172D3">
        <w:rPr>
          <w:rFonts w:ascii="Arial Narrow" w:hAnsi="Arial Narrow"/>
          <w:sz w:val="22"/>
          <w:szCs w:val="22"/>
        </w:rPr>
        <w:t xml:space="preserve"> zapłaci </w:t>
      </w:r>
      <w:r w:rsidRPr="00C172D3">
        <w:rPr>
          <w:rFonts w:ascii="Arial Narrow" w:hAnsi="Arial Narrow"/>
          <w:b/>
          <w:sz w:val="22"/>
          <w:szCs w:val="22"/>
        </w:rPr>
        <w:t>Zamawiającemu</w:t>
      </w:r>
      <w:r w:rsidR="00D6017B" w:rsidRPr="00C172D3">
        <w:rPr>
          <w:rFonts w:ascii="Arial Narrow" w:hAnsi="Arial Narrow"/>
          <w:sz w:val="22"/>
          <w:szCs w:val="22"/>
        </w:rPr>
        <w:t xml:space="preserve"> kar</w:t>
      </w:r>
      <w:r w:rsidR="0052310D">
        <w:rPr>
          <w:rFonts w:ascii="Arial Narrow" w:hAnsi="Arial Narrow"/>
          <w:sz w:val="22"/>
          <w:szCs w:val="22"/>
        </w:rPr>
        <w:t xml:space="preserve">y umowne: </w:t>
      </w:r>
    </w:p>
    <w:p w14:paraId="0C23100D" w14:textId="77777777" w:rsidR="00697C18" w:rsidRPr="00697C18" w:rsidRDefault="00697C18" w:rsidP="00697C18">
      <w:pPr>
        <w:pStyle w:val="Akapitzlist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 odstąpienie od umowy z przyczyn zależnych od </w:t>
      </w:r>
      <w:r>
        <w:rPr>
          <w:rFonts w:ascii="Arial Narrow" w:hAnsi="Arial Narrow"/>
          <w:b/>
          <w:sz w:val="22"/>
          <w:szCs w:val="22"/>
        </w:rPr>
        <w:t>Wykonawcy</w:t>
      </w:r>
      <w:r w:rsidR="00C036CE">
        <w:rPr>
          <w:rFonts w:ascii="Arial Narrow" w:hAnsi="Arial Narrow"/>
          <w:b/>
          <w:sz w:val="22"/>
          <w:szCs w:val="22"/>
        </w:rPr>
        <w:t>,</w:t>
      </w:r>
      <w:r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w wysokości 10 % wartości brutto niezrealizowanej </w:t>
      </w:r>
      <w:r w:rsidR="00C036CE">
        <w:rPr>
          <w:rFonts w:ascii="Arial Narrow" w:hAnsi="Arial Narrow"/>
          <w:sz w:val="22"/>
          <w:szCs w:val="22"/>
        </w:rPr>
        <w:t>umowy,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382B6843" w14:textId="77777777" w:rsidR="0052310D" w:rsidRDefault="00697C18" w:rsidP="0052310D">
      <w:pPr>
        <w:pStyle w:val="Akapitzlist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1 % wartości brutto </w:t>
      </w:r>
      <w:r w:rsidR="008958F3">
        <w:rPr>
          <w:rFonts w:ascii="Arial Narrow" w:hAnsi="Arial Narrow"/>
          <w:sz w:val="22"/>
          <w:szCs w:val="22"/>
        </w:rPr>
        <w:t xml:space="preserve">za niewykonanie przedmiotu </w:t>
      </w:r>
      <w:r w:rsidR="00790266">
        <w:rPr>
          <w:rFonts w:ascii="Arial Narrow" w:hAnsi="Arial Narrow"/>
          <w:sz w:val="22"/>
          <w:szCs w:val="22"/>
        </w:rPr>
        <w:t>umowy</w:t>
      </w:r>
      <w:r w:rsidR="008958F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– za każdy rozpoczęty dzień zwłoki w dostawie w stosunku do terminu określonego w § 2 ust. 1, </w:t>
      </w:r>
    </w:p>
    <w:p w14:paraId="744BAC40" w14:textId="77777777" w:rsidR="00697C18" w:rsidRDefault="00697C18" w:rsidP="0052310D">
      <w:pPr>
        <w:pStyle w:val="Akapitzlist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1 % wartości brutto reklamowanego asortymentu </w:t>
      </w:r>
      <w:r w:rsidR="00564D34">
        <w:rPr>
          <w:rFonts w:ascii="Arial Narrow" w:hAnsi="Arial Narrow"/>
          <w:sz w:val="22"/>
          <w:szCs w:val="22"/>
        </w:rPr>
        <w:t xml:space="preserve">lub podlegającego wymianie na podstawie gwarancji </w:t>
      </w:r>
      <w:r>
        <w:rPr>
          <w:rFonts w:ascii="Arial Narrow" w:hAnsi="Arial Narrow"/>
          <w:sz w:val="22"/>
          <w:szCs w:val="22"/>
        </w:rPr>
        <w:t>– za każdy rozpoczęty dzień zwłoki w wymianie towaru na wolny od wad</w:t>
      </w:r>
      <w:r w:rsidR="00C036CE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w stosunku do ter</w:t>
      </w:r>
      <w:r w:rsidR="00500856">
        <w:rPr>
          <w:rFonts w:ascii="Arial Narrow" w:hAnsi="Arial Narrow"/>
          <w:sz w:val="22"/>
          <w:szCs w:val="22"/>
        </w:rPr>
        <w:t>minu określonego w § 3 ust. 7,</w:t>
      </w:r>
    </w:p>
    <w:p w14:paraId="161C1242" w14:textId="77777777" w:rsidR="00C44506" w:rsidRPr="001F2F2F" w:rsidRDefault="00C44506" w:rsidP="00A03E20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Odsetki ustawowe będą regulowane </w:t>
      </w:r>
      <w:r w:rsidRPr="001F2F2F">
        <w:rPr>
          <w:rFonts w:ascii="Arial Narrow" w:hAnsi="Arial Narrow"/>
          <w:sz w:val="22"/>
          <w:szCs w:val="22"/>
        </w:rPr>
        <w:t xml:space="preserve">zgodnie z </w:t>
      </w:r>
      <w:r w:rsidR="00D6017B" w:rsidRPr="001F2F2F">
        <w:rPr>
          <w:rFonts w:ascii="Arial Narrow" w:hAnsi="Arial Narrow"/>
          <w:sz w:val="22"/>
          <w:szCs w:val="22"/>
        </w:rPr>
        <w:t>ustawą o</w:t>
      </w:r>
      <w:r w:rsidR="00F54073" w:rsidRPr="001F2F2F">
        <w:rPr>
          <w:rFonts w:ascii="Arial Narrow" w:hAnsi="Arial Narrow"/>
          <w:sz w:val="22"/>
          <w:szCs w:val="22"/>
        </w:rPr>
        <w:t xml:space="preserve"> przeciwdziałaniu n</w:t>
      </w:r>
      <w:r w:rsidR="00A04A7E" w:rsidRPr="001F2F2F">
        <w:rPr>
          <w:rFonts w:ascii="Arial Narrow" w:hAnsi="Arial Narrow"/>
          <w:sz w:val="22"/>
          <w:szCs w:val="22"/>
        </w:rPr>
        <w:t>admiernemu opóźnianiu</w:t>
      </w:r>
      <w:r w:rsidR="00E11295" w:rsidRPr="001F2F2F">
        <w:rPr>
          <w:rFonts w:ascii="Arial Narrow" w:hAnsi="Arial Narrow"/>
          <w:sz w:val="22"/>
          <w:szCs w:val="22"/>
        </w:rPr>
        <w:t xml:space="preserve"> w</w:t>
      </w:r>
      <w:r w:rsidR="00A04A7E" w:rsidRPr="001F2F2F">
        <w:rPr>
          <w:rFonts w:ascii="Arial Narrow" w:hAnsi="Arial Narrow"/>
          <w:sz w:val="22"/>
          <w:szCs w:val="22"/>
        </w:rPr>
        <w:t xml:space="preserve"> transakcjach</w:t>
      </w:r>
      <w:r w:rsidR="00D6017B" w:rsidRPr="001F2F2F">
        <w:rPr>
          <w:rFonts w:ascii="Arial Narrow" w:hAnsi="Arial Narrow"/>
          <w:sz w:val="22"/>
          <w:szCs w:val="22"/>
        </w:rPr>
        <w:t xml:space="preserve"> handlowych</w:t>
      </w:r>
      <w:r w:rsidRPr="001F2F2F">
        <w:rPr>
          <w:rFonts w:ascii="Arial Narrow" w:hAnsi="Arial Narrow"/>
          <w:sz w:val="22"/>
          <w:szCs w:val="22"/>
        </w:rPr>
        <w:t>.</w:t>
      </w:r>
    </w:p>
    <w:p w14:paraId="4DF51CF5" w14:textId="77777777" w:rsidR="00C44506" w:rsidRPr="001F2F2F" w:rsidRDefault="00697C18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Łączna maksymalna wartość kar umownych przewidzianych w niniejszym paragrafie nie może przekroczyć 30 % wartości umowy brutto, o której mowa w § 1 ust. 4. </w:t>
      </w:r>
    </w:p>
    <w:p w14:paraId="4F64B892" w14:textId="77777777" w:rsidR="00C44506" w:rsidRPr="001F2F2F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2F2F">
        <w:rPr>
          <w:rFonts w:ascii="Arial Narrow" w:hAnsi="Arial Narrow"/>
          <w:sz w:val="22"/>
          <w:szCs w:val="22"/>
        </w:rPr>
        <w:t xml:space="preserve">Przy zapłacie należności za dostarczony towar </w:t>
      </w:r>
      <w:r w:rsidRPr="001F2F2F">
        <w:rPr>
          <w:rFonts w:ascii="Arial Narrow" w:hAnsi="Arial Narrow"/>
          <w:b/>
          <w:sz w:val="22"/>
          <w:szCs w:val="22"/>
        </w:rPr>
        <w:t>Zamawiający</w:t>
      </w:r>
      <w:r w:rsidRPr="001F2F2F">
        <w:rPr>
          <w:rFonts w:ascii="Arial Narrow" w:hAnsi="Arial Narrow"/>
          <w:sz w:val="22"/>
          <w:szCs w:val="22"/>
        </w:rPr>
        <w:t xml:space="preserve"> potrąci ewentualne kary umowne.</w:t>
      </w:r>
    </w:p>
    <w:p w14:paraId="6609A383" w14:textId="77777777" w:rsidR="00C44506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b/>
          <w:sz w:val="22"/>
          <w:szCs w:val="22"/>
        </w:rPr>
        <w:t>Zamawiając</w:t>
      </w:r>
      <w:r w:rsidRPr="00FF7DAC">
        <w:rPr>
          <w:rFonts w:ascii="Arial Narrow" w:hAnsi="Arial Narrow"/>
          <w:b/>
          <w:sz w:val="22"/>
          <w:szCs w:val="22"/>
        </w:rPr>
        <w:t xml:space="preserve">y </w:t>
      </w:r>
      <w:r w:rsidRPr="00FF7DAC">
        <w:rPr>
          <w:rFonts w:ascii="Arial Narrow" w:hAnsi="Arial Narrow"/>
          <w:sz w:val="22"/>
          <w:szCs w:val="22"/>
        </w:rPr>
        <w:t xml:space="preserve">zastrzega sobie prawo dochodzenia od </w:t>
      </w:r>
      <w:r w:rsidRPr="00FF7DAC">
        <w:rPr>
          <w:rFonts w:ascii="Arial Narrow" w:hAnsi="Arial Narrow"/>
          <w:b/>
          <w:sz w:val="22"/>
          <w:szCs w:val="22"/>
        </w:rPr>
        <w:t>Wykonawcy</w:t>
      </w:r>
      <w:r w:rsidRPr="00FF7DAC">
        <w:rPr>
          <w:rFonts w:ascii="Arial Narrow" w:hAnsi="Arial Narrow"/>
          <w:sz w:val="22"/>
          <w:szCs w:val="22"/>
        </w:rPr>
        <w:t xml:space="preserve"> odszkodowania na zasadach ogólnych </w:t>
      </w:r>
      <w:r w:rsidR="00CF57F2" w:rsidRPr="00FF7DAC">
        <w:rPr>
          <w:rFonts w:ascii="Arial Narrow" w:hAnsi="Arial Narrow"/>
          <w:sz w:val="22"/>
          <w:szCs w:val="22"/>
        </w:rPr>
        <w:br/>
      </w:r>
      <w:r w:rsidR="00C82F43">
        <w:rPr>
          <w:rFonts w:ascii="Arial Narrow" w:hAnsi="Arial Narrow"/>
          <w:sz w:val="22"/>
          <w:szCs w:val="22"/>
        </w:rPr>
        <w:t xml:space="preserve">w </w:t>
      </w:r>
      <w:r w:rsidRPr="00FF7DAC">
        <w:rPr>
          <w:rFonts w:ascii="Arial Narrow" w:hAnsi="Arial Narrow"/>
          <w:sz w:val="22"/>
          <w:szCs w:val="22"/>
        </w:rPr>
        <w:t xml:space="preserve">przypadku, gdy określone w umowie kary umowne nie pokryją rzeczywiście wyrządzonej szkody wskutek niewykonania lub nienależytego wykonania przez </w:t>
      </w:r>
      <w:r w:rsidRPr="00FF7DAC">
        <w:rPr>
          <w:rFonts w:ascii="Arial Narrow" w:hAnsi="Arial Narrow"/>
          <w:b/>
          <w:sz w:val="22"/>
          <w:szCs w:val="22"/>
        </w:rPr>
        <w:t xml:space="preserve">Wykonawcę </w:t>
      </w:r>
      <w:r w:rsidRPr="00FF7DAC">
        <w:rPr>
          <w:rFonts w:ascii="Arial Narrow" w:hAnsi="Arial Narrow"/>
          <w:sz w:val="22"/>
          <w:szCs w:val="22"/>
        </w:rPr>
        <w:t>umowy.</w:t>
      </w:r>
    </w:p>
    <w:p w14:paraId="1AD2B6B4" w14:textId="77777777" w:rsidR="00697C18" w:rsidRPr="00FF7DAC" w:rsidRDefault="00697C18" w:rsidP="00697C1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20B7D043" w14:textId="77777777" w:rsidR="00C44506" w:rsidRPr="00FF7DA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FF7DAC">
        <w:rPr>
          <w:rFonts w:ascii="Arial Narrow" w:hAnsi="Arial Narrow"/>
          <w:sz w:val="22"/>
          <w:szCs w:val="22"/>
        </w:rPr>
        <w:t>§ 9</w:t>
      </w:r>
    </w:p>
    <w:p w14:paraId="46BD6F02" w14:textId="77777777" w:rsidR="00750D55" w:rsidRPr="00750D55" w:rsidRDefault="00750D55" w:rsidP="00750D55">
      <w:pPr>
        <w:numPr>
          <w:ilvl w:val="0"/>
          <w:numId w:val="15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  <w:lang w:eastAsia="ar-SA"/>
        </w:rPr>
      </w:pPr>
      <w:r w:rsidRPr="00750D55">
        <w:rPr>
          <w:rFonts w:ascii="Arial Narrow" w:hAnsi="Arial Narrow" w:cs="Arial Narrow"/>
          <w:sz w:val="22"/>
          <w:szCs w:val="22"/>
          <w:lang w:eastAsia="ar-SA"/>
        </w:rPr>
        <w:t xml:space="preserve">Niniejsza umowa ulega rozwiązaniu z chwilą wykonania przedmiotu zamówienia, o którym mowa w §2 ust. 1, </w:t>
      </w:r>
    </w:p>
    <w:p w14:paraId="6C58834E" w14:textId="77777777" w:rsidR="00750D55" w:rsidRPr="00750D55" w:rsidRDefault="00750D55" w:rsidP="00750D55">
      <w:pPr>
        <w:tabs>
          <w:tab w:val="left" w:pos="360"/>
        </w:tabs>
        <w:suppressAutoHyphens/>
        <w:overflowPunct w:val="0"/>
        <w:autoSpaceDE w:val="0"/>
        <w:spacing w:line="276" w:lineRule="auto"/>
        <w:ind w:left="360"/>
        <w:jc w:val="both"/>
        <w:rPr>
          <w:rFonts w:ascii="Arial Narrow" w:hAnsi="Arial Narrow" w:cs="Arial Narrow"/>
          <w:sz w:val="22"/>
          <w:szCs w:val="22"/>
          <w:lang w:eastAsia="ar-SA"/>
        </w:rPr>
      </w:pPr>
      <w:r w:rsidRPr="00750D55">
        <w:rPr>
          <w:rFonts w:ascii="Arial Narrow" w:hAnsi="Arial Narrow" w:cs="Arial Narrow"/>
          <w:sz w:val="22"/>
          <w:szCs w:val="22"/>
          <w:lang w:eastAsia="ar-SA"/>
        </w:rPr>
        <w:t>z uwzględnieniem zapisów § 3 ust. 4 i § 8 ust. 1.</w:t>
      </w:r>
    </w:p>
    <w:p w14:paraId="1AB2308A" w14:textId="3E454F4C" w:rsidR="00883E71" w:rsidRPr="00FF7DAC" w:rsidRDefault="00883E71" w:rsidP="00883E71">
      <w:pPr>
        <w:numPr>
          <w:ilvl w:val="0"/>
          <w:numId w:val="15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FF7DAC">
        <w:rPr>
          <w:rFonts w:ascii="Arial Narrow" w:hAnsi="Arial Narrow" w:cs="Arial Narrow"/>
          <w:b/>
          <w:sz w:val="22"/>
          <w:szCs w:val="22"/>
        </w:rPr>
        <w:t xml:space="preserve">Zamawiający </w:t>
      </w:r>
      <w:r w:rsidRPr="00FF7DAC">
        <w:rPr>
          <w:rFonts w:ascii="Arial Narrow" w:hAnsi="Arial Narrow" w:cs="Arial Narrow"/>
          <w:sz w:val="22"/>
          <w:szCs w:val="22"/>
        </w:rPr>
        <w:t xml:space="preserve">ma prawo odstąpić od umowy w </w:t>
      </w:r>
      <w:r w:rsidR="001B08ED" w:rsidRPr="00FF7DAC">
        <w:rPr>
          <w:rFonts w:ascii="Arial Narrow" w:hAnsi="Arial Narrow" w:cs="Arial Narrow"/>
          <w:sz w:val="22"/>
          <w:szCs w:val="22"/>
        </w:rPr>
        <w:t>przypadku,</w:t>
      </w:r>
      <w:r w:rsidRPr="00FF7DAC">
        <w:rPr>
          <w:rFonts w:ascii="Arial Narrow" w:hAnsi="Arial Narrow" w:cs="Arial Narrow"/>
          <w:sz w:val="22"/>
          <w:szCs w:val="22"/>
        </w:rPr>
        <w:t xml:space="preserve"> gdy: </w:t>
      </w:r>
    </w:p>
    <w:p w14:paraId="40FCD282" w14:textId="77777777" w:rsidR="00883E71" w:rsidRPr="00FF7DAC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FF7DAC">
        <w:rPr>
          <w:rFonts w:ascii="Arial Narrow" w:hAnsi="Arial Narrow" w:cs="Arial Narrow"/>
          <w:b/>
          <w:sz w:val="22"/>
          <w:szCs w:val="22"/>
        </w:rPr>
        <w:t>Wykonawca</w:t>
      </w:r>
      <w:r w:rsidRPr="00FF7DAC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Zamawiającego, </w:t>
      </w:r>
    </w:p>
    <w:p w14:paraId="3E249DCB" w14:textId="77777777" w:rsidR="00883E71" w:rsidRPr="00FF7DAC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7DA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FF7DAC">
        <w:rPr>
          <w:rFonts w:ascii="Arial Narrow" w:hAnsi="Arial Narrow" w:cs="Arial Narrow"/>
          <w:sz w:val="22"/>
          <w:szCs w:val="22"/>
        </w:rPr>
        <w:t>narusza inne istotne postanowienia umowy:</w:t>
      </w:r>
    </w:p>
    <w:p w14:paraId="1DC6430C" w14:textId="0987E22E" w:rsidR="00883E71" w:rsidRPr="00FF7DAC" w:rsidRDefault="00883E71" w:rsidP="00883E71">
      <w:pPr>
        <w:numPr>
          <w:ilvl w:val="0"/>
          <w:numId w:val="14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2"/>
          <w:szCs w:val="22"/>
        </w:rPr>
      </w:pPr>
      <w:r w:rsidRPr="00FF7DAC">
        <w:rPr>
          <w:rFonts w:ascii="Arial Narrow" w:hAnsi="Arial Narrow" w:cs="Arial Narrow"/>
          <w:sz w:val="22"/>
          <w:szCs w:val="22"/>
        </w:rPr>
        <w:t xml:space="preserve">świadczona przez </w:t>
      </w:r>
      <w:r w:rsidRPr="00FF7DAC">
        <w:rPr>
          <w:rFonts w:ascii="Arial Narrow" w:hAnsi="Arial Narrow" w:cs="Arial Narrow"/>
          <w:b/>
          <w:sz w:val="22"/>
          <w:szCs w:val="22"/>
        </w:rPr>
        <w:t>Wykonawcę</w:t>
      </w:r>
      <w:r w:rsidRPr="00FF7DAC">
        <w:rPr>
          <w:rFonts w:ascii="Arial Narrow" w:hAnsi="Arial Narrow" w:cs="Arial Narrow"/>
          <w:sz w:val="22"/>
          <w:szCs w:val="22"/>
        </w:rPr>
        <w:t xml:space="preserve"> dostawa </w:t>
      </w:r>
      <w:r w:rsidR="001B08ED" w:rsidRPr="00FF7DAC">
        <w:rPr>
          <w:rFonts w:ascii="Arial Narrow" w:hAnsi="Arial Narrow" w:cs="Arial Narrow"/>
          <w:sz w:val="22"/>
          <w:szCs w:val="22"/>
        </w:rPr>
        <w:t>jest nieodpowiedniej</w:t>
      </w:r>
      <w:r w:rsidRPr="00FF7DAC">
        <w:rPr>
          <w:rFonts w:ascii="Arial Narrow" w:hAnsi="Arial Narrow" w:cs="Arial Narrow"/>
          <w:sz w:val="22"/>
          <w:szCs w:val="22"/>
        </w:rPr>
        <w:t xml:space="preserve"> jakości,</w:t>
      </w:r>
    </w:p>
    <w:p w14:paraId="5A06F614" w14:textId="77777777" w:rsidR="00883E71" w:rsidRPr="00FF7DAC" w:rsidRDefault="00883E71" w:rsidP="00883E71">
      <w:pPr>
        <w:pStyle w:val="Akapitzlist"/>
        <w:numPr>
          <w:ilvl w:val="0"/>
          <w:numId w:val="14"/>
        </w:numPr>
        <w:tabs>
          <w:tab w:val="left" w:pos="624"/>
        </w:tabs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2"/>
          <w:szCs w:val="22"/>
        </w:rPr>
      </w:pPr>
      <w:r w:rsidRPr="00FF7DA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FF7DAC">
        <w:rPr>
          <w:rFonts w:ascii="Arial Narrow" w:hAnsi="Arial Narrow" w:cs="Arial Narrow"/>
          <w:sz w:val="22"/>
          <w:szCs w:val="22"/>
        </w:rPr>
        <w:t>uchyla się od realizacji zamówienia w sposób przewidziany niniejszą umow</w:t>
      </w:r>
      <w:r w:rsidR="0004104B" w:rsidRPr="00FF7DAC">
        <w:rPr>
          <w:rFonts w:ascii="Arial Narrow" w:hAnsi="Arial Narrow" w:cs="Arial Narrow"/>
          <w:sz w:val="22"/>
          <w:szCs w:val="22"/>
        </w:rPr>
        <w:t>ą</w:t>
      </w:r>
      <w:r w:rsidRPr="00FF7DAC">
        <w:rPr>
          <w:rFonts w:ascii="Arial Narrow" w:hAnsi="Arial Narrow" w:cs="Arial Narrow"/>
          <w:sz w:val="22"/>
          <w:szCs w:val="22"/>
        </w:rPr>
        <w:t>,</w:t>
      </w:r>
    </w:p>
    <w:p w14:paraId="581B4B7C" w14:textId="4826CC43" w:rsidR="00883E71" w:rsidRPr="00FF7DAC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7DAC">
        <w:rPr>
          <w:rFonts w:ascii="Arial Narrow" w:hAnsi="Arial Narrow" w:cs="Arial Narrow"/>
          <w:sz w:val="22"/>
          <w:szCs w:val="22"/>
        </w:rPr>
        <w:t>zostanie ogłoszona likwidacja firmy</w:t>
      </w:r>
      <w:r w:rsidRPr="00FF7DAC">
        <w:rPr>
          <w:rFonts w:ascii="Arial Narrow" w:hAnsi="Arial Narrow" w:cs="Arial Narrow"/>
          <w:b/>
          <w:sz w:val="22"/>
          <w:szCs w:val="22"/>
        </w:rPr>
        <w:t xml:space="preserve"> </w:t>
      </w:r>
      <w:r w:rsidR="001B08ED" w:rsidRPr="00FF7DAC">
        <w:rPr>
          <w:rFonts w:ascii="Arial Narrow" w:hAnsi="Arial Narrow" w:cs="Arial Narrow"/>
          <w:b/>
          <w:sz w:val="22"/>
          <w:szCs w:val="22"/>
        </w:rPr>
        <w:t>Wykonawcy</w:t>
      </w:r>
      <w:r w:rsidRPr="00FF7DAC">
        <w:rPr>
          <w:rFonts w:ascii="Arial Narrow" w:hAnsi="Arial Narrow" w:cs="Arial Narrow"/>
          <w:sz w:val="22"/>
          <w:szCs w:val="22"/>
        </w:rPr>
        <w:t xml:space="preserve"> bądź </w:t>
      </w:r>
      <w:r w:rsidRPr="00FF7DAC">
        <w:rPr>
          <w:rFonts w:ascii="Arial Narrow" w:hAnsi="Arial Narrow" w:cs="Arial Narrow"/>
          <w:b/>
          <w:sz w:val="22"/>
          <w:szCs w:val="22"/>
        </w:rPr>
        <w:t>Wykonawca</w:t>
      </w:r>
      <w:r w:rsidRPr="00FF7DAC">
        <w:rPr>
          <w:rFonts w:ascii="Arial Narrow" w:hAnsi="Arial Narrow" w:cs="Arial Narrow"/>
          <w:sz w:val="22"/>
          <w:szCs w:val="22"/>
        </w:rPr>
        <w:t xml:space="preserve"> zawiesi działalność,</w:t>
      </w:r>
    </w:p>
    <w:p w14:paraId="2A2BB54E" w14:textId="77777777" w:rsidR="00883E71" w:rsidRPr="00FF7DAC" w:rsidRDefault="00DA7022" w:rsidP="00883E71">
      <w:pPr>
        <w:numPr>
          <w:ilvl w:val="0"/>
          <w:numId w:val="13"/>
        </w:numPr>
        <w:tabs>
          <w:tab w:val="left" w:pos="709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7DAC">
        <w:rPr>
          <w:rFonts w:ascii="Arial Narrow" w:hAnsi="Arial Narrow" w:cs="Arial Narrow"/>
          <w:sz w:val="22"/>
          <w:szCs w:val="22"/>
        </w:rPr>
        <w:t>zostanie wydany nakaz zajęcia majątku lub istotnej części tego majątku, mający wpływ na realizowaną umowę.</w:t>
      </w:r>
    </w:p>
    <w:p w14:paraId="69D74255" w14:textId="77777777" w:rsidR="00381FF0" w:rsidRPr="00C82F43" w:rsidRDefault="00883E71" w:rsidP="00C82F43">
      <w:pPr>
        <w:pStyle w:val="Akapitzlist"/>
        <w:numPr>
          <w:ilvl w:val="0"/>
          <w:numId w:val="15"/>
        </w:numPr>
        <w:tabs>
          <w:tab w:val="left" w:pos="709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7DAC">
        <w:rPr>
          <w:rFonts w:ascii="Arial Narrow" w:hAnsi="Arial Narrow" w:cs="Arial Narrow"/>
          <w:sz w:val="22"/>
          <w:szCs w:val="22"/>
        </w:rPr>
        <w:t xml:space="preserve">Odstąpienie od umowy wymaga formy pisemnej. </w:t>
      </w:r>
      <w:r w:rsidRPr="00E65C4A">
        <w:rPr>
          <w:rFonts w:ascii="Arial Narrow" w:hAnsi="Arial Narrow" w:cs="Arial Narrow"/>
          <w:b/>
          <w:sz w:val="22"/>
          <w:szCs w:val="22"/>
        </w:rPr>
        <w:t>Zamawiający</w:t>
      </w:r>
      <w:r w:rsidRPr="00FF7DAC">
        <w:rPr>
          <w:rFonts w:ascii="Arial Narrow" w:hAnsi="Arial Narrow" w:cs="Arial Narrow"/>
          <w:sz w:val="22"/>
          <w:szCs w:val="22"/>
        </w:rPr>
        <w:t xml:space="preserve"> ma prawo odstąpić od umowy w terminie 30 dni od dnia powzięcia wiadomości o okolicznościach, o których mowa w ust. 2. </w:t>
      </w:r>
    </w:p>
    <w:p w14:paraId="02189E49" w14:textId="77777777" w:rsidR="00750D55" w:rsidRDefault="00750D55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057CFD1D" w14:textId="77777777" w:rsidR="00C44506" w:rsidRPr="00FF7DA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FF7DAC">
        <w:rPr>
          <w:rFonts w:ascii="Arial Narrow" w:hAnsi="Arial Narrow"/>
          <w:sz w:val="22"/>
          <w:szCs w:val="22"/>
        </w:rPr>
        <w:t>§ 10</w:t>
      </w:r>
    </w:p>
    <w:p w14:paraId="2706E38F" w14:textId="77777777" w:rsidR="00C44506" w:rsidRPr="00FF7DAC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7DAC">
        <w:rPr>
          <w:rFonts w:ascii="Arial Narrow" w:hAnsi="Arial Narrow"/>
          <w:sz w:val="22"/>
          <w:szCs w:val="22"/>
        </w:rPr>
        <w:t>W razie powstania sporu związanego z wykonywaniem niniejszej umowy, strony mają obowiązek wyczerpać drogę postępowania reklamacyjnego, przedstawiając drugiej stronie swoje roszczenia na piśmie.</w:t>
      </w:r>
    </w:p>
    <w:p w14:paraId="4E549AE3" w14:textId="77777777" w:rsidR="00C44506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7DAC">
        <w:rPr>
          <w:rFonts w:ascii="Arial Narrow" w:hAnsi="Arial Narrow"/>
          <w:sz w:val="22"/>
          <w:szCs w:val="22"/>
        </w:rPr>
        <w:lastRenderedPageBreak/>
        <w:t>Do roszczeń, o których mowa w ustępie poprzedzającym, należy ustosunkować się w ciągu 7 dni roboczych od chwili otrzymania ich na piśmie. Odpowiedź na ww. roszczenia powinna mieć formę pisemną.</w:t>
      </w:r>
    </w:p>
    <w:p w14:paraId="1EC6DF08" w14:textId="77777777" w:rsidR="00C44506" w:rsidRPr="00FF7DAC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7DAC">
        <w:rPr>
          <w:rFonts w:ascii="Arial Narrow" w:hAnsi="Arial Narrow"/>
          <w:sz w:val="22"/>
          <w:szCs w:val="22"/>
        </w:rPr>
        <w:t xml:space="preserve">W przypadku istnienia rozbieżności w stanowiskach obu stron mimo uprzednio podjętego postępowania, o którym mowa w ustępach poprzedzających, każda ze stron może wystąpić na drogę postępowania sądowego celem ich rozstrzygnięcia. </w:t>
      </w:r>
    </w:p>
    <w:p w14:paraId="4E66E88F" w14:textId="77777777" w:rsidR="00C44506" w:rsidRPr="00FF7DAC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7DAC">
        <w:rPr>
          <w:rFonts w:ascii="Arial Narrow" w:hAnsi="Arial Narrow"/>
          <w:sz w:val="22"/>
          <w:szCs w:val="22"/>
        </w:rPr>
        <w:t xml:space="preserve">Do rozstrzygania sporów wynikłych z niniejszej umowy właściwy jest sąd ze względu na siedzibę </w:t>
      </w:r>
      <w:r w:rsidRPr="00FF7DAC">
        <w:rPr>
          <w:rFonts w:ascii="Arial Narrow" w:hAnsi="Arial Narrow"/>
          <w:b/>
          <w:sz w:val="22"/>
          <w:szCs w:val="22"/>
        </w:rPr>
        <w:t>Zamawiającego.</w:t>
      </w:r>
    </w:p>
    <w:p w14:paraId="5CF487B2" w14:textId="77777777" w:rsidR="00C44506" w:rsidRPr="00FF7DAC" w:rsidRDefault="00C44506" w:rsidP="00555EEB">
      <w:pPr>
        <w:tabs>
          <w:tab w:val="left" w:pos="540"/>
        </w:tabs>
        <w:overflowPunct w:val="0"/>
        <w:autoSpaceDE w:val="0"/>
        <w:autoSpaceDN w:val="0"/>
        <w:adjustRightInd w:val="0"/>
        <w:spacing w:line="276" w:lineRule="auto"/>
        <w:ind w:left="180"/>
        <w:rPr>
          <w:rFonts w:ascii="Arial Narrow" w:hAnsi="Arial Narrow"/>
          <w:sz w:val="22"/>
          <w:szCs w:val="22"/>
        </w:rPr>
      </w:pPr>
    </w:p>
    <w:p w14:paraId="2C069806" w14:textId="77777777" w:rsidR="00C44506" w:rsidRPr="00FF7DAC" w:rsidRDefault="00C44506" w:rsidP="00555EEB">
      <w:pPr>
        <w:tabs>
          <w:tab w:val="left" w:pos="540"/>
        </w:tabs>
        <w:overflowPunct w:val="0"/>
        <w:autoSpaceDE w:val="0"/>
        <w:autoSpaceDN w:val="0"/>
        <w:adjustRightInd w:val="0"/>
        <w:spacing w:line="276" w:lineRule="auto"/>
        <w:ind w:left="180"/>
        <w:jc w:val="center"/>
        <w:rPr>
          <w:rFonts w:ascii="Arial Narrow" w:hAnsi="Arial Narrow"/>
          <w:sz w:val="22"/>
          <w:szCs w:val="22"/>
        </w:rPr>
      </w:pPr>
      <w:r w:rsidRPr="00FF7DAC">
        <w:rPr>
          <w:rFonts w:ascii="Arial Narrow" w:hAnsi="Arial Narrow"/>
          <w:sz w:val="22"/>
          <w:szCs w:val="22"/>
        </w:rPr>
        <w:t>§ 11</w:t>
      </w:r>
    </w:p>
    <w:p w14:paraId="1402E849" w14:textId="5E46EBB6" w:rsidR="00C44506" w:rsidRPr="00FF7DAC" w:rsidRDefault="00C44506" w:rsidP="00555E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7DAC">
        <w:rPr>
          <w:rFonts w:ascii="Arial Narrow" w:hAnsi="Arial Narrow"/>
          <w:sz w:val="22"/>
          <w:szCs w:val="22"/>
        </w:rPr>
        <w:t xml:space="preserve">Wszelkie zmiany mogą być dokonywane jedynie za zgodą </w:t>
      </w:r>
      <w:r w:rsidR="008F56A8" w:rsidRPr="00FF7DAC">
        <w:rPr>
          <w:rFonts w:ascii="Arial Narrow" w:hAnsi="Arial Narrow"/>
          <w:sz w:val="22"/>
          <w:szCs w:val="22"/>
        </w:rPr>
        <w:t>Zamawiającego i Wykonawcy</w:t>
      </w:r>
      <w:r w:rsidRPr="00FF7DAC">
        <w:rPr>
          <w:rFonts w:ascii="Arial Narrow" w:hAnsi="Arial Narrow"/>
          <w:sz w:val="22"/>
          <w:szCs w:val="22"/>
        </w:rPr>
        <w:t>, wyrażoną na piśmie w formie aneksu do niniejszej umowy</w:t>
      </w:r>
      <w:r w:rsidR="008F399B" w:rsidRPr="00FF7DAC">
        <w:rPr>
          <w:rFonts w:ascii="Arial Narrow" w:hAnsi="Arial Narrow"/>
          <w:sz w:val="22"/>
          <w:szCs w:val="22"/>
        </w:rPr>
        <w:t xml:space="preserve"> pod rygorem nieważności </w:t>
      </w:r>
      <w:r w:rsidR="000C5359" w:rsidRPr="00FF7DAC">
        <w:rPr>
          <w:rFonts w:ascii="Arial Narrow" w:hAnsi="Arial Narrow"/>
          <w:sz w:val="22"/>
          <w:szCs w:val="22"/>
        </w:rPr>
        <w:t xml:space="preserve">w </w:t>
      </w:r>
      <w:r w:rsidR="001B08ED" w:rsidRPr="00FF7DAC">
        <w:rPr>
          <w:rFonts w:ascii="Arial Narrow" w:hAnsi="Arial Narrow"/>
          <w:sz w:val="22"/>
          <w:szCs w:val="22"/>
        </w:rPr>
        <w:t>zakresie przewidzianym</w:t>
      </w:r>
      <w:r w:rsidR="000C5359" w:rsidRPr="00FF7DAC">
        <w:rPr>
          <w:rFonts w:ascii="Arial Narrow" w:hAnsi="Arial Narrow"/>
          <w:sz w:val="22"/>
          <w:szCs w:val="22"/>
        </w:rPr>
        <w:t xml:space="preserve">   w art. </w:t>
      </w:r>
      <w:r w:rsidR="00594ED4" w:rsidRPr="00FF7DAC">
        <w:rPr>
          <w:rFonts w:ascii="Arial Narrow" w:hAnsi="Arial Narrow"/>
          <w:sz w:val="22"/>
          <w:szCs w:val="22"/>
        </w:rPr>
        <w:t xml:space="preserve"> 455</w:t>
      </w:r>
      <w:r w:rsidR="003E0DEA" w:rsidRPr="00FF7DAC">
        <w:rPr>
          <w:rFonts w:ascii="Arial Narrow" w:hAnsi="Arial Narrow"/>
          <w:sz w:val="22"/>
          <w:szCs w:val="22"/>
        </w:rPr>
        <w:t xml:space="preserve"> ust.1 pkt 2-4 </w:t>
      </w:r>
      <w:r w:rsidR="00690C45">
        <w:rPr>
          <w:rFonts w:ascii="Arial Narrow" w:hAnsi="Arial Narrow"/>
          <w:sz w:val="22"/>
          <w:szCs w:val="22"/>
        </w:rPr>
        <w:br/>
      </w:r>
      <w:r w:rsidR="003E0DEA" w:rsidRPr="00FF7DAC">
        <w:rPr>
          <w:rFonts w:ascii="Arial Narrow" w:hAnsi="Arial Narrow"/>
          <w:sz w:val="22"/>
          <w:szCs w:val="22"/>
        </w:rPr>
        <w:t>i ust.</w:t>
      </w:r>
      <w:r w:rsidR="001B08ED" w:rsidRPr="00FF7DAC">
        <w:rPr>
          <w:rFonts w:ascii="Arial Narrow" w:hAnsi="Arial Narrow"/>
          <w:sz w:val="22"/>
          <w:szCs w:val="22"/>
        </w:rPr>
        <w:t xml:space="preserve">2 </w:t>
      </w:r>
      <w:r w:rsidR="00DC3405">
        <w:rPr>
          <w:rFonts w:ascii="Arial Narrow" w:hAnsi="Arial Narrow"/>
          <w:sz w:val="22"/>
          <w:szCs w:val="22"/>
        </w:rPr>
        <w:t>ustawy Prawo Zamówień Publicznych.</w:t>
      </w:r>
    </w:p>
    <w:p w14:paraId="4E9604A5" w14:textId="081ED6F6" w:rsidR="00C44506" w:rsidRPr="00C172D3" w:rsidRDefault="00C44506" w:rsidP="00555E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Umowa podlega unieważnieniu w </w:t>
      </w:r>
      <w:r w:rsidR="00594ED4">
        <w:rPr>
          <w:rFonts w:ascii="Arial Narrow" w:hAnsi="Arial Narrow"/>
          <w:sz w:val="22"/>
          <w:szCs w:val="22"/>
        </w:rPr>
        <w:t>zakresie przewidzianym w art. 45</w:t>
      </w:r>
      <w:r w:rsidR="00790266">
        <w:rPr>
          <w:rFonts w:ascii="Arial Narrow" w:hAnsi="Arial Narrow"/>
          <w:sz w:val="22"/>
          <w:szCs w:val="22"/>
        </w:rPr>
        <w:t>7</w:t>
      </w:r>
      <w:r w:rsidR="00594ED4">
        <w:rPr>
          <w:rFonts w:ascii="Arial Narrow" w:hAnsi="Arial Narrow"/>
          <w:sz w:val="22"/>
          <w:szCs w:val="22"/>
        </w:rPr>
        <w:t xml:space="preserve"> </w:t>
      </w:r>
      <w:r w:rsidR="00DC3405">
        <w:rPr>
          <w:rFonts w:ascii="Arial Narrow" w:hAnsi="Arial Narrow"/>
          <w:sz w:val="22"/>
          <w:szCs w:val="22"/>
        </w:rPr>
        <w:t>ustawy Prawo Zamówień Publicznych.</w:t>
      </w:r>
    </w:p>
    <w:p w14:paraId="6C3D1CC2" w14:textId="77777777" w:rsidR="000C5359" w:rsidRPr="00555EEB" w:rsidRDefault="000C5359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7F85311D" w14:textId="77777777" w:rsidR="00C44506" w:rsidRPr="00555EEB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55EEB">
        <w:rPr>
          <w:rFonts w:ascii="Arial Narrow" w:hAnsi="Arial Narrow"/>
          <w:sz w:val="22"/>
          <w:szCs w:val="22"/>
        </w:rPr>
        <w:t>§12</w:t>
      </w:r>
    </w:p>
    <w:p w14:paraId="33BA2271" w14:textId="04712EC6" w:rsidR="00C44506" w:rsidRPr="00555EEB" w:rsidRDefault="00C44506" w:rsidP="00555EEB">
      <w:pPr>
        <w:overflowPunct w:val="0"/>
        <w:autoSpaceDE w:val="0"/>
        <w:autoSpaceDN w:val="0"/>
        <w:adjustRightInd w:val="0"/>
        <w:spacing w:line="276" w:lineRule="auto"/>
        <w:ind w:left="66"/>
        <w:jc w:val="both"/>
        <w:rPr>
          <w:rFonts w:ascii="Arial Narrow" w:hAnsi="Arial Narrow"/>
          <w:sz w:val="22"/>
          <w:szCs w:val="22"/>
        </w:rPr>
      </w:pPr>
      <w:r w:rsidRPr="00555EEB">
        <w:rPr>
          <w:rFonts w:ascii="Arial Narrow" w:hAnsi="Arial Narrow"/>
          <w:sz w:val="22"/>
          <w:szCs w:val="22"/>
        </w:rPr>
        <w:t xml:space="preserve">W sprawach nieuregulowanych niniejszą umową zastosowanie mają przepisy </w:t>
      </w:r>
      <w:r w:rsidR="000C5359" w:rsidRPr="00555EEB">
        <w:rPr>
          <w:rFonts w:ascii="Arial Narrow" w:hAnsi="Arial Narrow"/>
          <w:sz w:val="22"/>
          <w:szCs w:val="22"/>
        </w:rPr>
        <w:t xml:space="preserve">prawa polskiego w </w:t>
      </w:r>
      <w:r w:rsidR="001B08ED" w:rsidRPr="00555EEB">
        <w:rPr>
          <w:rFonts w:ascii="Arial Narrow" w:hAnsi="Arial Narrow"/>
          <w:sz w:val="22"/>
          <w:szCs w:val="22"/>
        </w:rPr>
        <w:t>szczególności ustawy</w:t>
      </w:r>
      <w:r w:rsidRPr="00555EEB">
        <w:rPr>
          <w:rFonts w:ascii="Arial Narrow" w:hAnsi="Arial Narrow"/>
          <w:sz w:val="22"/>
          <w:szCs w:val="22"/>
        </w:rPr>
        <w:t xml:space="preserve"> Prawo zamówień publicznych i Kodeksu cywilnego.</w:t>
      </w:r>
    </w:p>
    <w:p w14:paraId="06C81B1A" w14:textId="77777777" w:rsidR="00FD704B" w:rsidRPr="00555EEB" w:rsidRDefault="00FD704B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45C463F3" w14:textId="77777777" w:rsidR="00C44506" w:rsidRPr="00555EEB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55EEB">
        <w:rPr>
          <w:rFonts w:ascii="Arial Narrow" w:hAnsi="Arial Narrow"/>
          <w:sz w:val="22"/>
          <w:szCs w:val="22"/>
        </w:rPr>
        <w:t>§ 13</w:t>
      </w:r>
    </w:p>
    <w:p w14:paraId="1A3B4143" w14:textId="7F1EA03D" w:rsidR="001020C2" w:rsidRPr="00163BB2" w:rsidRDefault="00C44506" w:rsidP="00555EEB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  <w:r w:rsidRPr="00555EEB">
        <w:rPr>
          <w:rFonts w:ascii="Arial Narrow" w:hAnsi="Arial Narrow"/>
          <w:sz w:val="22"/>
          <w:szCs w:val="22"/>
        </w:rPr>
        <w:t xml:space="preserve">Niniejszą umowę sporządzono w </w:t>
      </w:r>
      <w:r w:rsidR="001B08ED" w:rsidRPr="00555EEB">
        <w:rPr>
          <w:rFonts w:ascii="Arial Narrow" w:hAnsi="Arial Narrow"/>
          <w:sz w:val="22"/>
          <w:szCs w:val="22"/>
        </w:rPr>
        <w:t>dwóch jednobrzmiących</w:t>
      </w:r>
      <w:r w:rsidRPr="00555EEB">
        <w:rPr>
          <w:rFonts w:ascii="Arial Narrow" w:hAnsi="Arial Narrow"/>
          <w:sz w:val="22"/>
          <w:szCs w:val="22"/>
        </w:rPr>
        <w:t xml:space="preserve"> egzemplarzach, po </w:t>
      </w:r>
      <w:r w:rsidR="001B08ED" w:rsidRPr="00555EEB">
        <w:rPr>
          <w:rFonts w:ascii="Arial Narrow" w:hAnsi="Arial Narrow"/>
          <w:sz w:val="22"/>
          <w:szCs w:val="22"/>
        </w:rPr>
        <w:t>jednym dla</w:t>
      </w:r>
      <w:r w:rsidRPr="00555EEB">
        <w:rPr>
          <w:rFonts w:ascii="Arial Narrow" w:hAnsi="Arial Narrow"/>
          <w:sz w:val="22"/>
          <w:szCs w:val="22"/>
        </w:rPr>
        <w:t xml:space="preserve"> każdej ze stron.</w:t>
      </w:r>
    </w:p>
    <w:p w14:paraId="6E4374F7" w14:textId="77777777" w:rsidR="00FD704B" w:rsidRPr="00555EEB" w:rsidRDefault="00FD704B" w:rsidP="00555EEB">
      <w:pPr>
        <w:pStyle w:val="Tekstpodstawowy"/>
        <w:spacing w:line="276" w:lineRule="auto"/>
        <w:rPr>
          <w:rFonts w:ascii="Arial Narrow" w:hAnsi="Arial Narrow"/>
          <w:b/>
          <w:sz w:val="22"/>
          <w:szCs w:val="22"/>
        </w:rPr>
      </w:pPr>
    </w:p>
    <w:p w14:paraId="2CEB0877" w14:textId="77777777" w:rsidR="00AD1EDF" w:rsidRDefault="00AD1EDF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</w:p>
    <w:p w14:paraId="4FB083E3" w14:textId="77777777" w:rsidR="00C44506" w:rsidRPr="00555EEB" w:rsidRDefault="00C44506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  <w:r w:rsidRPr="00555EEB">
        <w:rPr>
          <w:rFonts w:ascii="Arial Narrow" w:hAnsi="Arial Narrow"/>
          <w:b/>
          <w:sz w:val="22"/>
          <w:szCs w:val="22"/>
        </w:rPr>
        <w:t>ZAMAWIAJĄCY:</w:t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  <w:t>WYKONAWCA:</w:t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  <w:r w:rsidRPr="00555EEB">
        <w:rPr>
          <w:rFonts w:ascii="Arial Narrow" w:hAnsi="Arial Narrow"/>
          <w:b/>
          <w:sz w:val="22"/>
          <w:szCs w:val="22"/>
        </w:rPr>
        <w:tab/>
      </w:r>
    </w:p>
    <w:p w14:paraId="41C08052" w14:textId="77777777" w:rsidR="00AD1EDF" w:rsidRDefault="00C44506" w:rsidP="00555EEB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  <w:r w:rsidRPr="00555EEB">
        <w:rPr>
          <w:rFonts w:ascii="Arial Narrow" w:hAnsi="Arial Narrow"/>
          <w:sz w:val="22"/>
          <w:szCs w:val="22"/>
        </w:rPr>
        <w:t xml:space="preserve">  </w:t>
      </w:r>
    </w:p>
    <w:p w14:paraId="11079000" w14:textId="77777777" w:rsidR="00AD1EDF" w:rsidRDefault="00AD1EDF" w:rsidP="00555EEB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</w:p>
    <w:p w14:paraId="6A2C0B0B" w14:textId="77777777" w:rsidR="00C44506" w:rsidRPr="00555EEB" w:rsidRDefault="00520474" w:rsidP="00555EEB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</w:t>
      </w:r>
      <w:r w:rsidR="00C44506" w:rsidRPr="00555EEB">
        <w:rPr>
          <w:rFonts w:ascii="Arial Narrow" w:hAnsi="Arial Narrow"/>
          <w:sz w:val="22"/>
          <w:szCs w:val="22"/>
        </w:rPr>
        <w:t xml:space="preserve"> ...........................................</w:t>
      </w:r>
      <w:r w:rsidR="00C44506" w:rsidRPr="00555EEB">
        <w:rPr>
          <w:rFonts w:ascii="Arial Narrow" w:hAnsi="Arial Narrow"/>
          <w:sz w:val="22"/>
          <w:szCs w:val="22"/>
        </w:rPr>
        <w:tab/>
        <w:t xml:space="preserve">      </w:t>
      </w:r>
      <w:r>
        <w:rPr>
          <w:rFonts w:ascii="Arial Narrow" w:hAnsi="Arial Narrow"/>
          <w:sz w:val="22"/>
          <w:szCs w:val="22"/>
        </w:rPr>
        <w:t xml:space="preserve">                                             </w:t>
      </w:r>
      <w:r w:rsidR="00C44506" w:rsidRPr="00555EEB">
        <w:rPr>
          <w:rFonts w:ascii="Arial Narrow" w:hAnsi="Arial Narrow"/>
          <w:sz w:val="22"/>
          <w:szCs w:val="22"/>
        </w:rPr>
        <w:t xml:space="preserve"> ...........</w:t>
      </w:r>
      <w:r>
        <w:rPr>
          <w:rFonts w:ascii="Arial Narrow" w:hAnsi="Arial Narrow"/>
          <w:sz w:val="22"/>
          <w:szCs w:val="22"/>
        </w:rPr>
        <w:t>.............................</w:t>
      </w:r>
    </w:p>
    <w:p w14:paraId="36B083EE" w14:textId="77777777" w:rsidR="00690C45" w:rsidRPr="00690C45" w:rsidRDefault="00690C45" w:rsidP="00690C45">
      <w:pPr>
        <w:rPr>
          <w:rFonts w:ascii="Arial Narrow" w:hAnsi="Arial Narrow"/>
          <w:sz w:val="22"/>
          <w:szCs w:val="22"/>
        </w:rPr>
      </w:pPr>
    </w:p>
    <w:p w14:paraId="2CC2209F" w14:textId="77777777" w:rsidR="00690C45" w:rsidRPr="00690C45" w:rsidRDefault="00690C45" w:rsidP="00690C45">
      <w:pPr>
        <w:rPr>
          <w:rFonts w:ascii="Arial Narrow" w:hAnsi="Arial Narrow"/>
          <w:sz w:val="22"/>
          <w:szCs w:val="22"/>
        </w:rPr>
      </w:pPr>
    </w:p>
    <w:p w14:paraId="2E6A4177" w14:textId="77777777" w:rsidR="00690C45" w:rsidRPr="00690C45" w:rsidRDefault="00690C45" w:rsidP="00690C45">
      <w:pPr>
        <w:rPr>
          <w:rFonts w:ascii="Arial Narrow" w:hAnsi="Arial Narrow"/>
          <w:sz w:val="22"/>
          <w:szCs w:val="22"/>
        </w:rPr>
      </w:pPr>
    </w:p>
    <w:p w14:paraId="3D5E3392" w14:textId="77777777" w:rsidR="00690C45" w:rsidRDefault="00690C45" w:rsidP="00690C45">
      <w:pPr>
        <w:rPr>
          <w:rFonts w:ascii="Arial Narrow" w:hAnsi="Arial Narrow"/>
          <w:sz w:val="22"/>
          <w:szCs w:val="22"/>
        </w:rPr>
      </w:pPr>
    </w:p>
    <w:p w14:paraId="61ED2A80" w14:textId="77777777" w:rsidR="00690C45" w:rsidRDefault="00690C45" w:rsidP="00690C45">
      <w:pPr>
        <w:rPr>
          <w:rFonts w:ascii="Arial Narrow" w:hAnsi="Arial Narrow"/>
          <w:sz w:val="22"/>
          <w:szCs w:val="22"/>
        </w:rPr>
      </w:pPr>
    </w:p>
    <w:p w14:paraId="62844EC2" w14:textId="77777777" w:rsidR="00C44506" w:rsidRPr="00690C45" w:rsidRDefault="00690C45" w:rsidP="00690C45">
      <w:pPr>
        <w:tabs>
          <w:tab w:val="left" w:pos="384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sectPr w:rsidR="00C44506" w:rsidRPr="00690C45" w:rsidSect="005D52EE">
      <w:headerReference w:type="default" r:id="rId12"/>
      <w:footerReference w:type="even" r:id="rId13"/>
      <w:footerReference w:type="default" r:id="rId14"/>
      <w:pgSz w:w="11906" w:h="16838"/>
      <w:pgMar w:top="1276" w:right="1151" w:bottom="284" w:left="11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437C5" w14:textId="77777777" w:rsidR="00BF7613" w:rsidRDefault="00BF7613">
      <w:r>
        <w:separator/>
      </w:r>
    </w:p>
  </w:endnote>
  <w:endnote w:type="continuationSeparator" w:id="0">
    <w:p w14:paraId="6EAB8FCF" w14:textId="77777777" w:rsidR="00BF7613" w:rsidRDefault="00B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9C593" w14:textId="77777777" w:rsidR="00C44506" w:rsidRDefault="004954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4450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CD5ED7" w14:textId="77777777" w:rsidR="00C44506" w:rsidRDefault="00C445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F204" w14:textId="77777777" w:rsidR="00FD704B" w:rsidRPr="00CF57F2" w:rsidRDefault="00495477">
    <w:pPr>
      <w:pStyle w:val="Stopka"/>
      <w:jc w:val="right"/>
      <w:rPr>
        <w:rFonts w:ascii="Arial Narrow" w:hAnsi="Arial Narrow"/>
        <w:sz w:val="22"/>
      </w:rPr>
    </w:pPr>
    <w:r w:rsidRPr="00CF57F2">
      <w:rPr>
        <w:rFonts w:ascii="Arial Narrow" w:hAnsi="Arial Narrow"/>
        <w:sz w:val="22"/>
      </w:rPr>
      <w:fldChar w:fldCharType="begin"/>
    </w:r>
    <w:r w:rsidR="00FD704B" w:rsidRPr="00CF57F2">
      <w:rPr>
        <w:rFonts w:ascii="Arial Narrow" w:hAnsi="Arial Narrow"/>
        <w:sz w:val="22"/>
      </w:rPr>
      <w:instrText xml:space="preserve"> PAGE   \* MERGEFORMAT </w:instrText>
    </w:r>
    <w:r w:rsidRPr="00CF57F2">
      <w:rPr>
        <w:rFonts w:ascii="Arial Narrow" w:hAnsi="Arial Narrow"/>
        <w:sz w:val="22"/>
      </w:rPr>
      <w:fldChar w:fldCharType="separate"/>
    </w:r>
    <w:r w:rsidR="005D52EE">
      <w:rPr>
        <w:rFonts w:ascii="Arial Narrow" w:hAnsi="Arial Narrow"/>
        <w:noProof/>
        <w:sz w:val="22"/>
      </w:rPr>
      <w:t>1</w:t>
    </w:r>
    <w:r w:rsidRPr="00CF57F2">
      <w:rPr>
        <w:rFonts w:ascii="Arial Narrow" w:hAnsi="Arial Narrow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EB2AC" w14:textId="77777777" w:rsidR="00BF7613" w:rsidRDefault="00BF7613">
      <w:r>
        <w:separator/>
      </w:r>
    </w:p>
  </w:footnote>
  <w:footnote w:type="continuationSeparator" w:id="0">
    <w:p w14:paraId="42048216" w14:textId="77777777" w:rsidR="00BF7613" w:rsidRDefault="00BF7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12"/>
      <w:gridCol w:w="5229"/>
      <w:gridCol w:w="2133"/>
    </w:tblGrid>
    <w:tr w:rsidR="00C44506" w14:paraId="114B019B" w14:textId="77777777">
      <w:tc>
        <w:tcPr>
          <w:tcW w:w="1155" w:type="pct"/>
          <w:tcBorders>
            <w:top w:val="double" w:sz="4" w:space="0" w:color="auto"/>
            <w:left w:val="doub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7E4C85" w14:textId="77777777" w:rsidR="00C44506" w:rsidRDefault="00000000">
          <w:pPr>
            <w:pStyle w:val="Nagwek"/>
            <w:tabs>
              <w:tab w:val="clear" w:pos="4536"/>
              <w:tab w:val="clear" w:pos="9072"/>
            </w:tabs>
            <w:rPr>
              <w:rFonts w:ascii="Arial Narrow" w:hAnsi="Arial Narrow" w:cs="Arial"/>
            </w:rPr>
          </w:pPr>
          <w:r>
            <w:object w:dxaOrig="1440" w:dyaOrig="1440" w14:anchorId="7CD391E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margin-left:26.1pt;margin-top:2.25pt;width:37.35pt;height:35.9pt;z-index:251657728;visibility:visible;mso-wrap-edited:f">
                <v:imagedata r:id="rId1" o:title=""/>
              </v:shape>
              <o:OLEObject Type="Embed" ProgID="Word.Picture.8" ShapeID="_x0000_s1028" DrawAspect="Content" ObjectID="_1762595888" r:id="rId2"/>
            </w:object>
          </w:r>
        </w:p>
        <w:p w14:paraId="3D4A4FC7" w14:textId="77777777" w:rsidR="00C44506" w:rsidRDefault="00C44506">
          <w:pPr>
            <w:jc w:val="center"/>
            <w:rPr>
              <w:rFonts w:ascii="Arial Narrow" w:hAnsi="Arial Narrow" w:cs="Arial"/>
            </w:rPr>
          </w:pPr>
        </w:p>
        <w:p w14:paraId="66E34761" w14:textId="77777777" w:rsidR="00C44506" w:rsidRDefault="00C44506">
          <w:pPr>
            <w:jc w:val="center"/>
            <w:rPr>
              <w:rFonts w:ascii="Arial Narrow" w:hAnsi="Arial Narrow" w:cs="Arial"/>
            </w:rPr>
          </w:pPr>
        </w:p>
      </w:tc>
      <w:tc>
        <w:tcPr>
          <w:tcW w:w="2731" w:type="pct"/>
          <w:tcBorders>
            <w:top w:val="doub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8363605" w14:textId="77777777" w:rsidR="00C44506" w:rsidRPr="003922B4" w:rsidRDefault="00C44506">
          <w:pPr>
            <w:jc w:val="center"/>
            <w:rPr>
              <w:sz w:val="20"/>
            </w:rPr>
          </w:pPr>
        </w:p>
        <w:p w14:paraId="12C3393B" w14:textId="6B19D5EB" w:rsidR="00C44506" w:rsidRPr="0016373B" w:rsidRDefault="001B08ED">
          <w:pPr>
            <w:jc w:val="center"/>
            <w:rPr>
              <w:rFonts w:ascii="Arial Narrow" w:hAnsi="Arial Narrow"/>
              <w:bCs/>
              <w:i/>
              <w:sz w:val="20"/>
            </w:rPr>
          </w:pPr>
          <w:r w:rsidRPr="0016373B">
            <w:rPr>
              <w:rFonts w:ascii="Arial Narrow" w:hAnsi="Arial Narrow"/>
              <w:bCs/>
              <w:i/>
              <w:sz w:val="20"/>
            </w:rPr>
            <w:t>Umowa na</w:t>
          </w:r>
          <w:r w:rsidR="00C44506" w:rsidRPr="0016373B">
            <w:rPr>
              <w:rFonts w:ascii="Arial Narrow" w:hAnsi="Arial Narrow"/>
              <w:bCs/>
              <w:i/>
              <w:sz w:val="20"/>
            </w:rPr>
            <w:t xml:space="preserve"> </w:t>
          </w:r>
          <w:r w:rsidRPr="0016373B">
            <w:rPr>
              <w:rFonts w:ascii="Arial Narrow" w:hAnsi="Arial Narrow"/>
              <w:bCs/>
              <w:i/>
              <w:sz w:val="20"/>
            </w:rPr>
            <w:t>dostawę jednorazową</w:t>
          </w:r>
          <w:r w:rsidR="00C44506" w:rsidRPr="0016373B">
            <w:rPr>
              <w:rFonts w:ascii="Arial Narrow" w:hAnsi="Arial Narrow"/>
              <w:bCs/>
              <w:i/>
              <w:sz w:val="20"/>
            </w:rPr>
            <w:t xml:space="preserve"> </w:t>
          </w:r>
          <w:r w:rsidR="001E690C" w:rsidRPr="0016373B">
            <w:rPr>
              <w:rFonts w:ascii="Arial Narrow" w:hAnsi="Arial Narrow"/>
              <w:bCs/>
              <w:i/>
              <w:sz w:val="20"/>
            </w:rPr>
            <w:t xml:space="preserve">- PROJEKT  </w:t>
          </w:r>
        </w:p>
        <w:p w14:paraId="667756FC" w14:textId="77777777" w:rsidR="00C44506" w:rsidRPr="003922B4" w:rsidRDefault="00C44506">
          <w:pPr>
            <w:jc w:val="center"/>
            <w:rPr>
              <w:sz w:val="20"/>
            </w:rPr>
          </w:pPr>
        </w:p>
      </w:tc>
      <w:tc>
        <w:tcPr>
          <w:tcW w:w="1114" w:type="pct"/>
          <w:tcBorders>
            <w:top w:val="doub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14:paraId="0B50F77D" w14:textId="77777777" w:rsidR="00C44506" w:rsidRPr="003922B4" w:rsidRDefault="00C44506">
          <w:pPr>
            <w:jc w:val="center"/>
            <w:rPr>
              <w:sz w:val="20"/>
            </w:rPr>
          </w:pPr>
          <w:r w:rsidRPr="003922B4">
            <w:rPr>
              <w:sz w:val="20"/>
            </w:rPr>
            <w:t>PR25_P01_F21_W</w:t>
          </w:r>
          <w:r w:rsidR="00D57E39">
            <w:rPr>
              <w:sz w:val="20"/>
            </w:rPr>
            <w:t>7</w:t>
          </w:r>
        </w:p>
        <w:p w14:paraId="3C332624" w14:textId="77777777" w:rsidR="00C44506" w:rsidRPr="003922B4" w:rsidRDefault="00C44506">
          <w:pPr>
            <w:jc w:val="center"/>
            <w:rPr>
              <w:sz w:val="20"/>
            </w:rPr>
          </w:pPr>
        </w:p>
      </w:tc>
    </w:tr>
  </w:tbl>
  <w:p w14:paraId="05895893" w14:textId="77777777" w:rsidR="00C44506" w:rsidRDefault="00C445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0"/>
        <w:szCs w:val="20"/>
      </w:r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41A61D9"/>
    <w:multiLevelType w:val="hybridMultilevel"/>
    <w:tmpl w:val="2206928A"/>
    <w:lvl w:ilvl="0" w:tplc="B302DA16">
      <w:start w:val="5"/>
      <w:numFmt w:val="decimal"/>
      <w:lvlText w:val="%1)"/>
      <w:lvlJc w:val="left"/>
      <w:pPr>
        <w:tabs>
          <w:tab w:val="num" w:pos="1410"/>
        </w:tabs>
        <w:ind w:left="1410" w:hanging="720"/>
      </w:pPr>
    </w:lvl>
    <w:lvl w:ilvl="1" w:tplc="04150011">
      <w:start w:val="1"/>
      <w:numFmt w:val="decimal"/>
      <w:lvlText w:val="%2)"/>
      <w:lvlJc w:val="left"/>
      <w:pPr>
        <w:tabs>
          <w:tab w:val="num" w:pos="1770"/>
        </w:tabs>
        <w:ind w:left="177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5" w15:restartNumberingAfterBreak="0">
    <w:nsid w:val="1DD11C29"/>
    <w:multiLevelType w:val="hybridMultilevel"/>
    <w:tmpl w:val="AE44ECBC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756C0B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FA4916"/>
    <w:multiLevelType w:val="hybridMultilevel"/>
    <w:tmpl w:val="8BF250B0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AA724C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8" w15:restartNumberingAfterBreak="0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9" w15:restartNumberingAfterBreak="0">
    <w:nsid w:val="42393BD9"/>
    <w:multiLevelType w:val="hybridMultilevel"/>
    <w:tmpl w:val="307666A8"/>
    <w:lvl w:ilvl="0" w:tplc="A6441F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1" w15:restartNumberingAfterBreak="0">
    <w:nsid w:val="48C90F4E"/>
    <w:multiLevelType w:val="hybridMultilevel"/>
    <w:tmpl w:val="8BF250B0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3C1AAB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3" w15:restartNumberingAfterBreak="0">
    <w:nsid w:val="534E156A"/>
    <w:multiLevelType w:val="hybridMultilevel"/>
    <w:tmpl w:val="75F4AE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DE1AC7"/>
    <w:multiLevelType w:val="hybridMultilevel"/>
    <w:tmpl w:val="A4FA8408"/>
    <w:lvl w:ilvl="0" w:tplc="2EB42D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1F72DC"/>
    <w:multiLevelType w:val="hybridMultilevel"/>
    <w:tmpl w:val="65829B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3E754A6"/>
    <w:multiLevelType w:val="hybridMultilevel"/>
    <w:tmpl w:val="CC546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CE9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C1A8B"/>
    <w:multiLevelType w:val="hybridMultilevel"/>
    <w:tmpl w:val="CC349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151B06"/>
    <w:multiLevelType w:val="hybridMultilevel"/>
    <w:tmpl w:val="452041E2"/>
    <w:lvl w:ilvl="0" w:tplc="D206D10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A64CF"/>
    <w:multiLevelType w:val="singleLevel"/>
    <w:tmpl w:val="E86C2A8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</w:rPr>
    </w:lvl>
  </w:abstractNum>
  <w:abstractNum w:abstractNumId="20" w15:restartNumberingAfterBreak="0">
    <w:nsid w:val="7D3079A8"/>
    <w:multiLevelType w:val="hybridMultilevel"/>
    <w:tmpl w:val="9C0E5DD0"/>
    <w:lvl w:ilvl="0" w:tplc="6D6649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702929">
    <w:abstractNumId w:val="4"/>
    <w:lvlOverride w:ilvl="0">
      <w:startOverride w:val="1"/>
    </w:lvlOverride>
  </w:num>
  <w:num w:numId="2" w16cid:durableId="1817336702">
    <w:abstractNumId w:val="5"/>
  </w:num>
  <w:num w:numId="3" w16cid:durableId="952517301">
    <w:abstractNumId w:val="3"/>
  </w:num>
  <w:num w:numId="4" w16cid:durableId="1065958066">
    <w:abstractNumId w:val="19"/>
    <w:lvlOverride w:ilvl="0">
      <w:startOverride w:val="1"/>
    </w:lvlOverride>
  </w:num>
  <w:num w:numId="5" w16cid:durableId="879783409">
    <w:abstractNumId w:val="8"/>
    <w:lvlOverride w:ilvl="0">
      <w:startOverride w:val="1"/>
    </w:lvlOverride>
  </w:num>
  <w:num w:numId="6" w16cid:durableId="380982908">
    <w:abstractNumId w:val="10"/>
    <w:lvlOverride w:ilvl="0">
      <w:startOverride w:val="1"/>
    </w:lvlOverride>
  </w:num>
  <w:num w:numId="7" w16cid:durableId="2074158104">
    <w:abstractNumId w:val="7"/>
    <w:lvlOverride w:ilvl="0">
      <w:startOverride w:val="1"/>
    </w:lvlOverride>
  </w:num>
  <w:num w:numId="8" w16cid:durableId="56320448">
    <w:abstractNumId w:val="17"/>
  </w:num>
  <w:num w:numId="9" w16cid:durableId="66273950">
    <w:abstractNumId w:val="18"/>
  </w:num>
  <w:num w:numId="10" w16cid:durableId="149177180">
    <w:abstractNumId w:val="16"/>
  </w:num>
  <w:num w:numId="11" w16cid:durableId="173300408">
    <w:abstractNumId w:val="11"/>
  </w:num>
  <w:num w:numId="12" w16cid:durableId="1891725531">
    <w:abstractNumId w:val="6"/>
  </w:num>
  <w:num w:numId="13" w16cid:durableId="1259406410">
    <w:abstractNumId w:val="0"/>
  </w:num>
  <w:num w:numId="14" w16cid:durableId="1038555819">
    <w:abstractNumId w:val="1"/>
  </w:num>
  <w:num w:numId="15" w16cid:durableId="289552877">
    <w:abstractNumId w:val="2"/>
  </w:num>
  <w:num w:numId="16" w16cid:durableId="258804289">
    <w:abstractNumId w:val="9"/>
  </w:num>
  <w:num w:numId="17" w16cid:durableId="1326785961">
    <w:abstractNumId w:val="15"/>
  </w:num>
  <w:num w:numId="18" w16cid:durableId="93064339">
    <w:abstractNumId w:val="14"/>
  </w:num>
  <w:num w:numId="19" w16cid:durableId="8784712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4105562">
    <w:abstractNumId w:val="12"/>
    <w:lvlOverride w:ilvl="0">
      <w:startOverride w:val="1"/>
    </w:lvlOverride>
  </w:num>
  <w:num w:numId="21" w16cid:durableId="2010670177">
    <w:abstractNumId w:val="20"/>
  </w:num>
  <w:num w:numId="22" w16cid:durableId="5096806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1B9"/>
    <w:rsid w:val="00006B43"/>
    <w:rsid w:val="00023B26"/>
    <w:rsid w:val="000345F9"/>
    <w:rsid w:val="0004104B"/>
    <w:rsid w:val="000436F1"/>
    <w:rsid w:val="0005066F"/>
    <w:rsid w:val="00054F6C"/>
    <w:rsid w:val="0007707E"/>
    <w:rsid w:val="000A023F"/>
    <w:rsid w:val="000B44C8"/>
    <w:rsid w:val="000C2928"/>
    <w:rsid w:val="000C5359"/>
    <w:rsid w:val="000D1BCC"/>
    <w:rsid w:val="000D72B1"/>
    <w:rsid w:val="000E41BF"/>
    <w:rsid w:val="000E68F9"/>
    <w:rsid w:val="000F0720"/>
    <w:rsid w:val="000F5928"/>
    <w:rsid w:val="001020C2"/>
    <w:rsid w:val="0011172B"/>
    <w:rsid w:val="001150A8"/>
    <w:rsid w:val="00151D64"/>
    <w:rsid w:val="00152B49"/>
    <w:rsid w:val="0016373B"/>
    <w:rsid w:val="00163BB2"/>
    <w:rsid w:val="001769AE"/>
    <w:rsid w:val="0018509E"/>
    <w:rsid w:val="0019617D"/>
    <w:rsid w:val="001B08ED"/>
    <w:rsid w:val="001C188A"/>
    <w:rsid w:val="001C4A70"/>
    <w:rsid w:val="001C7A44"/>
    <w:rsid w:val="001D70B4"/>
    <w:rsid w:val="001E690C"/>
    <w:rsid w:val="001F0B81"/>
    <w:rsid w:val="001F1381"/>
    <w:rsid w:val="001F2F2F"/>
    <w:rsid w:val="001F345A"/>
    <w:rsid w:val="001F756E"/>
    <w:rsid w:val="00226FCC"/>
    <w:rsid w:val="002373A2"/>
    <w:rsid w:val="00251AB4"/>
    <w:rsid w:val="00254ED8"/>
    <w:rsid w:val="00282DD5"/>
    <w:rsid w:val="00286346"/>
    <w:rsid w:val="002A7C54"/>
    <w:rsid w:val="002B40B9"/>
    <w:rsid w:val="002D645D"/>
    <w:rsid w:val="002E076A"/>
    <w:rsid w:val="002E177B"/>
    <w:rsid w:val="002E6FE5"/>
    <w:rsid w:val="003053D1"/>
    <w:rsid w:val="00305B5E"/>
    <w:rsid w:val="003400AB"/>
    <w:rsid w:val="003515F1"/>
    <w:rsid w:val="00352353"/>
    <w:rsid w:val="00371BF4"/>
    <w:rsid w:val="00373567"/>
    <w:rsid w:val="00381240"/>
    <w:rsid w:val="00381FF0"/>
    <w:rsid w:val="003823AB"/>
    <w:rsid w:val="00385040"/>
    <w:rsid w:val="003860C9"/>
    <w:rsid w:val="00390042"/>
    <w:rsid w:val="00391E8F"/>
    <w:rsid w:val="003922B4"/>
    <w:rsid w:val="00392FC7"/>
    <w:rsid w:val="003955F9"/>
    <w:rsid w:val="00397F3E"/>
    <w:rsid w:val="003A20B1"/>
    <w:rsid w:val="003C4FBA"/>
    <w:rsid w:val="003C6D7E"/>
    <w:rsid w:val="003D711A"/>
    <w:rsid w:val="003E0DEA"/>
    <w:rsid w:val="003E6045"/>
    <w:rsid w:val="003E7389"/>
    <w:rsid w:val="003E7C22"/>
    <w:rsid w:val="003F22FD"/>
    <w:rsid w:val="003F2FFA"/>
    <w:rsid w:val="004002F0"/>
    <w:rsid w:val="00400CA2"/>
    <w:rsid w:val="0040405C"/>
    <w:rsid w:val="0040719A"/>
    <w:rsid w:val="00413868"/>
    <w:rsid w:val="0041533E"/>
    <w:rsid w:val="0041733F"/>
    <w:rsid w:val="004349FE"/>
    <w:rsid w:val="00457F60"/>
    <w:rsid w:val="00462D59"/>
    <w:rsid w:val="00464A12"/>
    <w:rsid w:val="0047447E"/>
    <w:rsid w:val="00483275"/>
    <w:rsid w:val="004835DA"/>
    <w:rsid w:val="00485ACB"/>
    <w:rsid w:val="00487447"/>
    <w:rsid w:val="00495477"/>
    <w:rsid w:val="00496987"/>
    <w:rsid w:val="00497401"/>
    <w:rsid w:val="004B319F"/>
    <w:rsid w:val="004C510F"/>
    <w:rsid w:val="004E3895"/>
    <w:rsid w:val="004F7B1B"/>
    <w:rsid w:val="0050007B"/>
    <w:rsid w:val="00500856"/>
    <w:rsid w:val="0050242D"/>
    <w:rsid w:val="00502D7B"/>
    <w:rsid w:val="005145D7"/>
    <w:rsid w:val="005151FD"/>
    <w:rsid w:val="00515CA8"/>
    <w:rsid w:val="00515EFE"/>
    <w:rsid w:val="00520474"/>
    <w:rsid w:val="0052310D"/>
    <w:rsid w:val="005365A7"/>
    <w:rsid w:val="0055244C"/>
    <w:rsid w:val="005558A9"/>
    <w:rsid w:val="00555EEB"/>
    <w:rsid w:val="005621A7"/>
    <w:rsid w:val="00564D34"/>
    <w:rsid w:val="00573C96"/>
    <w:rsid w:val="005861F1"/>
    <w:rsid w:val="00586967"/>
    <w:rsid w:val="005909CC"/>
    <w:rsid w:val="00594ED4"/>
    <w:rsid w:val="005A73E5"/>
    <w:rsid w:val="005B1066"/>
    <w:rsid w:val="005B6A6A"/>
    <w:rsid w:val="005D134D"/>
    <w:rsid w:val="005D52EE"/>
    <w:rsid w:val="005E64C3"/>
    <w:rsid w:val="00601E99"/>
    <w:rsid w:val="00604CEC"/>
    <w:rsid w:val="00610068"/>
    <w:rsid w:val="00610967"/>
    <w:rsid w:val="00610ABA"/>
    <w:rsid w:val="006215C4"/>
    <w:rsid w:val="00621B56"/>
    <w:rsid w:val="00642631"/>
    <w:rsid w:val="00642A22"/>
    <w:rsid w:val="00645993"/>
    <w:rsid w:val="006532AE"/>
    <w:rsid w:val="0066131C"/>
    <w:rsid w:val="00671C1C"/>
    <w:rsid w:val="00673396"/>
    <w:rsid w:val="00681A88"/>
    <w:rsid w:val="00682720"/>
    <w:rsid w:val="00690C45"/>
    <w:rsid w:val="00695833"/>
    <w:rsid w:val="00697C18"/>
    <w:rsid w:val="006A2E87"/>
    <w:rsid w:val="006A45E0"/>
    <w:rsid w:val="006A5D09"/>
    <w:rsid w:val="006A6E56"/>
    <w:rsid w:val="006A7604"/>
    <w:rsid w:val="006B683B"/>
    <w:rsid w:val="006B7CB7"/>
    <w:rsid w:val="006C4E20"/>
    <w:rsid w:val="006D29D9"/>
    <w:rsid w:val="006E08D3"/>
    <w:rsid w:val="006E3A34"/>
    <w:rsid w:val="006E5E83"/>
    <w:rsid w:val="006F51BD"/>
    <w:rsid w:val="006F78FD"/>
    <w:rsid w:val="00700AED"/>
    <w:rsid w:val="00700D5A"/>
    <w:rsid w:val="00711446"/>
    <w:rsid w:val="00711E33"/>
    <w:rsid w:val="00714B10"/>
    <w:rsid w:val="00714CA5"/>
    <w:rsid w:val="0072139F"/>
    <w:rsid w:val="00723E89"/>
    <w:rsid w:val="0073189A"/>
    <w:rsid w:val="0073245A"/>
    <w:rsid w:val="00743DB6"/>
    <w:rsid w:val="00743EEB"/>
    <w:rsid w:val="00747894"/>
    <w:rsid w:val="00750D55"/>
    <w:rsid w:val="007556C4"/>
    <w:rsid w:val="0076172A"/>
    <w:rsid w:val="007779B4"/>
    <w:rsid w:val="00790266"/>
    <w:rsid w:val="007A5299"/>
    <w:rsid w:val="007B6FE0"/>
    <w:rsid w:val="007C0360"/>
    <w:rsid w:val="007C0CCB"/>
    <w:rsid w:val="007D75C9"/>
    <w:rsid w:val="007E1F35"/>
    <w:rsid w:val="007E6829"/>
    <w:rsid w:val="007F1AAF"/>
    <w:rsid w:val="007F5C67"/>
    <w:rsid w:val="0084597D"/>
    <w:rsid w:val="00854FC2"/>
    <w:rsid w:val="00863720"/>
    <w:rsid w:val="00877539"/>
    <w:rsid w:val="00881EDF"/>
    <w:rsid w:val="00882ED4"/>
    <w:rsid w:val="00883E71"/>
    <w:rsid w:val="0089288C"/>
    <w:rsid w:val="008958F3"/>
    <w:rsid w:val="00897CDC"/>
    <w:rsid w:val="008B1C1F"/>
    <w:rsid w:val="008C4564"/>
    <w:rsid w:val="008C705A"/>
    <w:rsid w:val="008C7E8A"/>
    <w:rsid w:val="008D3D17"/>
    <w:rsid w:val="008D4870"/>
    <w:rsid w:val="008F3062"/>
    <w:rsid w:val="008F30D4"/>
    <w:rsid w:val="008F399B"/>
    <w:rsid w:val="008F56A8"/>
    <w:rsid w:val="00903F22"/>
    <w:rsid w:val="009173A6"/>
    <w:rsid w:val="00950B70"/>
    <w:rsid w:val="00956787"/>
    <w:rsid w:val="00961620"/>
    <w:rsid w:val="00977D1E"/>
    <w:rsid w:val="009C0E16"/>
    <w:rsid w:val="009C54A9"/>
    <w:rsid w:val="009C5725"/>
    <w:rsid w:val="009C6AAB"/>
    <w:rsid w:val="009D2490"/>
    <w:rsid w:val="009D3066"/>
    <w:rsid w:val="009D3088"/>
    <w:rsid w:val="009E04B3"/>
    <w:rsid w:val="00A03E20"/>
    <w:rsid w:val="00A04A7E"/>
    <w:rsid w:val="00A10085"/>
    <w:rsid w:val="00A13B19"/>
    <w:rsid w:val="00A21D1D"/>
    <w:rsid w:val="00A23D9E"/>
    <w:rsid w:val="00A24A13"/>
    <w:rsid w:val="00A45D13"/>
    <w:rsid w:val="00A47F1A"/>
    <w:rsid w:val="00A556D5"/>
    <w:rsid w:val="00A63634"/>
    <w:rsid w:val="00A71CF6"/>
    <w:rsid w:val="00A720F9"/>
    <w:rsid w:val="00A839F1"/>
    <w:rsid w:val="00A869FF"/>
    <w:rsid w:val="00A86E4F"/>
    <w:rsid w:val="00A91D30"/>
    <w:rsid w:val="00A927AE"/>
    <w:rsid w:val="00AA5F34"/>
    <w:rsid w:val="00AB6AA0"/>
    <w:rsid w:val="00AD01DE"/>
    <w:rsid w:val="00AD17E5"/>
    <w:rsid w:val="00AD1EDF"/>
    <w:rsid w:val="00AD4756"/>
    <w:rsid w:val="00AD63D2"/>
    <w:rsid w:val="00AE4DE5"/>
    <w:rsid w:val="00AE69B9"/>
    <w:rsid w:val="00AF4167"/>
    <w:rsid w:val="00AF6EEC"/>
    <w:rsid w:val="00B023B0"/>
    <w:rsid w:val="00B1051F"/>
    <w:rsid w:val="00B379F9"/>
    <w:rsid w:val="00B650B3"/>
    <w:rsid w:val="00B8484D"/>
    <w:rsid w:val="00B8793E"/>
    <w:rsid w:val="00B93C0A"/>
    <w:rsid w:val="00B95359"/>
    <w:rsid w:val="00B9686C"/>
    <w:rsid w:val="00B9794E"/>
    <w:rsid w:val="00BA1B46"/>
    <w:rsid w:val="00BC3394"/>
    <w:rsid w:val="00BD1AEB"/>
    <w:rsid w:val="00BD1CEA"/>
    <w:rsid w:val="00BD5C32"/>
    <w:rsid w:val="00BF7613"/>
    <w:rsid w:val="00C036CE"/>
    <w:rsid w:val="00C1010B"/>
    <w:rsid w:val="00C1133D"/>
    <w:rsid w:val="00C16A0A"/>
    <w:rsid w:val="00C172D3"/>
    <w:rsid w:val="00C227E1"/>
    <w:rsid w:val="00C245A6"/>
    <w:rsid w:val="00C27287"/>
    <w:rsid w:val="00C32F7C"/>
    <w:rsid w:val="00C3604D"/>
    <w:rsid w:val="00C44506"/>
    <w:rsid w:val="00C45147"/>
    <w:rsid w:val="00C51311"/>
    <w:rsid w:val="00C532F7"/>
    <w:rsid w:val="00C71E04"/>
    <w:rsid w:val="00C77CB4"/>
    <w:rsid w:val="00C82F43"/>
    <w:rsid w:val="00C8686F"/>
    <w:rsid w:val="00C9158D"/>
    <w:rsid w:val="00C92408"/>
    <w:rsid w:val="00C93C50"/>
    <w:rsid w:val="00C96FC6"/>
    <w:rsid w:val="00CA19A6"/>
    <w:rsid w:val="00CB0513"/>
    <w:rsid w:val="00CC5AE5"/>
    <w:rsid w:val="00CD36FD"/>
    <w:rsid w:val="00CF57F2"/>
    <w:rsid w:val="00CF7B6D"/>
    <w:rsid w:val="00D00072"/>
    <w:rsid w:val="00D0091D"/>
    <w:rsid w:val="00D30BF6"/>
    <w:rsid w:val="00D4684F"/>
    <w:rsid w:val="00D51AAD"/>
    <w:rsid w:val="00D57E39"/>
    <w:rsid w:val="00D6017B"/>
    <w:rsid w:val="00D7521C"/>
    <w:rsid w:val="00D8724D"/>
    <w:rsid w:val="00D87DEA"/>
    <w:rsid w:val="00D957E9"/>
    <w:rsid w:val="00D97682"/>
    <w:rsid w:val="00DA0E23"/>
    <w:rsid w:val="00DA23C7"/>
    <w:rsid w:val="00DA4EF2"/>
    <w:rsid w:val="00DA7022"/>
    <w:rsid w:val="00DA7115"/>
    <w:rsid w:val="00DB06DA"/>
    <w:rsid w:val="00DC070E"/>
    <w:rsid w:val="00DC3405"/>
    <w:rsid w:val="00DE0ACA"/>
    <w:rsid w:val="00DE0EFB"/>
    <w:rsid w:val="00DE1121"/>
    <w:rsid w:val="00DE76D3"/>
    <w:rsid w:val="00E11295"/>
    <w:rsid w:val="00E149B5"/>
    <w:rsid w:val="00E15986"/>
    <w:rsid w:val="00E22C11"/>
    <w:rsid w:val="00E4148E"/>
    <w:rsid w:val="00E475BB"/>
    <w:rsid w:val="00E52D29"/>
    <w:rsid w:val="00E57396"/>
    <w:rsid w:val="00E64818"/>
    <w:rsid w:val="00E65C4A"/>
    <w:rsid w:val="00E71AB8"/>
    <w:rsid w:val="00E723D5"/>
    <w:rsid w:val="00E72553"/>
    <w:rsid w:val="00E759BD"/>
    <w:rsid w:val="00E85CD6"/>
    <w:rsid w:val="00E9763B"/>
    <w:rsid w:val="00EA11B9"/>
    <w:rsid w:val="00EB0D68"/>
    <w:rsid w:val="00ED0D14"/>
    <w:rsid w:val="00EE2B53"/>
    <w:rsid w:val="00F056A2"/>
    <w:rsid w:val="00F05F09"/>
    <w:rsid w:val="00F072D7"/>
    <w:rsid w:val="00F07F79"/>
    <w:rsid w:val="00F21B78"/>
    <w:rsid w:val="00F253C0"/>
    <w:rsid w:val="00F316B3"/>
    <w:rsid w:val="00F34A37"/>
    <w:rsid w:val="00F54073"/>
    <w:rsid w:val="00F551A2"/>
    <w:rsid w:val="00F57187"/>
    <w:rsid w:val="00F70FA3"/>
    <w:rsid w:val="00F729B1"/>
    <w:rsid w:val="00F73FAF"/>
    <w:rsid w:val="00F815CE"/>
    <w:rsid w:val="00FB3E90"/>
    <w:rsid w:val="00FB4B75"/>
    <w:rsid w:val="00FD704B"/>
    <w:rsid w:val="00FD7B99"/>
    <w:rsid w:val="00FE1B3E"/>
    <w:rsid w:val="00FF5EC2"/>
    <w:rsid w:val="00FF7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2F0BC8"/>
  <w15:docId w15:val="{467DB408-E84C-46D5-BA0D-249CABDA2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94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9794E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Arial Narrow" w:hAnsi="Arial Narrow"/>
      <w:b/>
    </w:rPr>
  </w:style>
  <w:style w:type="paragraph" w:styleId="Nagwek5">
    <w:name w:val="heading 5"/>
    <w:basedOn w:val="Normalny"/>
    <w:next w:val="Normalny"/>
    <w:link w:val="Nagwek5Znak"/>
    <w:unhideWhenUsed/>
    <w:qFormat/>
    <w:rsid w:val="007C03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B9794E"/>
    <w:rPr>
      <w:rFonts w:ascii="Courier New" w:hAnsi="Courier New" w:cs="Courier New"/>
      <w:sz w:val="20"/>
      <w:szCs w:val="20"/>
    </w:rPr>
  </w:style>
  <w:style w:type="paragraph" w:styleId="Tekstblokowy">
    <w:name w:val="Block Text"/>
    <w:basedOn w:val="Normalny"/>
    <w:rsid w:val="00B9794E"/>
    <w:pPr>
      <w:tabs>
        <w:tab w:val="left" w:pos="360"/>
      </w:tabs>
      <w:overflowPunct w:val="0"/>
      <w:autoSpaceDE w:val="0"/>
      <w:autoSpaceDN w:val="0"/>
      <w:adjustRightInd w:val="0"/>
      <w:ind w:left="360" w:right="-111" w:hanging="360"/>
    </w:pPr>
    <w:rPr>
      <w:rFonts w:ascii="Arial Narrow" w:hAnsi="Arial Narrow"/>
    </w:rPr>
  </w:style>
  <w:style w:type="paragraph" w:styleId="Tekstpodstawowy">
    <w:name w:val="Body Text"/>
    <w:basedOn w:val="Normalny"/>
    <w:rsid w:val="00B9794E"/>
    <w:pPr>
      <w:jc w:val="both"/>
    </w:pPr>
    <w:rPr>
      <w:szCs w:val="20"/>
    </w:rPr>
  </w:style>
  <w:style w:type="paragraph" w:styleId="Nagwek">
    <w:name w:val="header"/>
    <w:basedOn w:val="Normalny"/>
    <w:rsid w:val="00B979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9794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9794E"/>
  </w:style>
  <w:style w:type="paragraph" w:styleId="Tekstpodstawowy2">
    <w:name w:val="Body Text 2"/>
    <w:basedOn w:val="Normalny"/>
    <w:rsid w:val="00B9794E"/>
    <w:pPr>
      <w:jc w:val="both"/>
    </w:pPr>
    <w:rPr>
      <w:rFonts w:ascii="Arial Narrow" w:hAnsi="Arial Narrow"/>
      <w:sz w:val="20"/>
      <w:szCs w:val="22"/>
    </w:rPr>
  </w:style>
  <w:style w:type="paragraph" w:styleId="Tekstdymka">
    <w:name w:val="Balloon Text"/>
    <w:basedOn w:val="Normalny"/>
    <w:semiHidden/>
    <w:rsid w:val="00E4148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A0E23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rsid w:val="007C036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3">
    <w:name w:val="Body Text Indent 3"/>
    <w:basedOn w:val="Normalny"/>
    <w:link w:val="Tekstpodstawowywcity3Znak"/>
    <w:rsid w:val="00F34A3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34A37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FD704B"/>
    <w:rPr>
      <w:sz w:val="24"/>
      <w:szCs w:val="24"/>
    </w:rPr>
  </w:style>
  <w:style w:type="character" w:styleId="Odwoaniedokomentarza">
    <w:name w:val="annotation reference"/>
    <w:basedOn w:val="Domylnaczcionkaakapitu"/>
    <w:rsid w:val="00C93C5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3C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93C50"/>
  </w:style>
  <w:style w:type="paragraph" w:styleId="Tematkomentarza">
    <w:name w:val="annotation subject"/>
    <w:basedOn w:val="Tekstkomentarza"/>
    <w:next w:val="Tekstkomentarza"/>
    <w:link w:val="TematkomentarzaZnak"/>
    <w:rsid w:val="00C93C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93C50"/>
    <w:rPr>
      <w:b/>
      <w:bCs/>
    </w:rPr>
  </w:style>
  <w:style w:type="paragraph" w:styleId="Akapitzlist">
    <w:name w:val="List Paragraph"/>
    <w:basedOn w:val="Normalny"/>
    <w:uiPriority w:val="34"/>
    <w:qFormat/>
    <w:rsid w:val="00883E71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714C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4C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3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lesinski@10wsk.mil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gata.kostencka@10wsk.m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.wisniewska@10wsk.mi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.lesi&#324;ski@10wsk.mil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ED414-F609-4123-97A4-8A4BFBF3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49</TotalTime>
  <Pages>1</Pages>
  <Words>1573</Words>
  <Characters>9444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</vt:lpstr>
    </vt:vector>
  </TitlesOfParts>
  <Company>ZP</Company>
  <LinksUpToDate>false</LinksUpToDate>
  <CharactersWithSpaces>10996</CharactersWithSpaces>
  <SharedDoc>false</SharedDoc>
  <HLinks>
    <vt:vector size="12" baseType="variant">
      <vt:variant>
        <vt:i4>17956879</vt:i4>
      </vt:variant>
      <vt:variant>
        <vt:i4>3</vt:i4>
      </vt:variant>
      <vt:variant>
        <vt:i4>0</vt:i4>
      </vt:variant>
      <vt:variant>
        <vt:i4>5</vt:i4>
      </vt:variant>
      <vt:variant>
        <vt:lpwstr>../../AppData/Local/Temp/p.lesiński@10wsk.mil.pl</vt:lpwstr>
      </vt:variant>
      <vt:variant>
        <vt:lpwstr/>
      </vt:variant>
      <vt:variant>
        <vt:i4>917550</vt:i4>
      </vt:variant>
      <vt:variant>
        <vt:i4>0</vt:i4>
      </vt:variant>
      <vt:variant>
        <vt:i4>0</vt:i4>
      </vt:variant>
      <vt:variant>
        <vt:i4>5</vt:i4>
      </vt:variant>
      <vt:variant>
        <vt:lpwstr>mailto:p.lesinski@10wsk.mil.pl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</dc:title>
  <dc:creator>dzp</dc:creator>
  <cp:lastModifiedBy>10 wsk</cp:lastModifiedBy>
  <cp:revision>14</cp:revision>
  <cp:lastPrinted>2023-11-27T12:12:00Z</cp:lastPrinted>
  <dcterms:created xsi:type="dcterms:W3CDTF">2023-11-22T06:12:00Z</dcterms:created>
  <dcterms:modified xsi:type="dcterms:W3CDTF">2023-11-27T12:12:00Z</dcterms:modified>
</cp:coreProperties>
</file>